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1A8741E" w:rsidR="00BF7F06" w:rsidRPr="00A11D21" w:rsidRDefault="009A7C86" w:rsidP="009E4AB7">
      <w:pPr>
        <w:rPr>
          <w:rFonts w:ascii="Calibri" w:hAnsi="Calibri" w:cs="Calibri"/>
          <w:b/>
          <w:bCs/>
        </w:rPr>
      </w:pPr>
      <w:r>
        <w:rPr>
          <w:rFonts w:ascii="Calibri" w:hAnsi="Calibri" w:cs="Calibri"/>
          <w:b/>
          <w:bCs/>
        </w:rPr>
        <w:t>Brand New Day</w:t>
      </w:r>
    </w:p>
    <w:p w14:paraId="2CDC2AFF" w14:textId="3DAC30B6" w:rsidR="007A6325" w:rsidRPr="00A11D21" w:rsidRDefault="001A0DCC" w:rsidP="009E4AB7">
      <w:pPr>
        <w:rPr>
          <w:rFonts w:ascii="Calibri" w:hAnsi="Calibri" w:cs="Calibri"/>
          <w:b/>
          <w:bCs/>
        </w:rPr>
      </w:pPr>
      <w:r>
        <w:rPr>
          <w:rFonts w:ascii="Calibri" w:hAnsi="Calibri" w:cs="Calibri"/>
          <w:b/>
          <w:bCs/>
        </w:rPr>
        <w:t>What Is It</w:t>
      </w:r>
      <w:r w:rsidR="00092635">
        <w:rPr>
          <w:rFonts w:ascii="Calibri" w:hAnsi="Calibri" w:cs="Calibri"/>
          <w:b/>
          <w:bCs/>
        </w:rPr>
        <w:t xml:space="preserve"> (Part </w:t>
      </w:r>
      <w:r>
        <w:rPr>
          <w:rFonts w:ascii="Calibri" w:hAnsi="Calibri" w:cs="Calibri"/>
          <w:b/>
          <w:bCs/>
        </w:rPr>
        <w:t>4</w:t>
      </w:r>
      <w:r w:rsidR="00092635">
        <w:rPr>
          <w:rFonts w:ascii="Calibri" w:hAnsi="Calibri" w:cs="Calibri"/>
          <w:b/>
          <w:bCs/>
        </w:rPr>
        <w:t xml:space="preserve"> of </w:t>
      </w:r>
      <w:r w:rsidR="00AB0DA9">
        <w:rPr>
          <w:rFonts w:ascii="Calibri" w:hAnsi="Calibri" w:cs="Calibri"/>
          <w:b/>
          <w:bCs/>
        </w:rPr>
        <w:t>4</w:t>
      </w:r>
      <w:r w:rsidR="00092635">
        <w:rPr>
          <w:rFonts w:ascii="Calibri" w:hAnsi="Calibri" w:cs="Calibri"/>
          <w:b/>
          <w:bCs/>
        </w:rPr>
        <w:t>)</w:t>
      </w:r>
    </w:p>
    <w:p w14:paraId="156A3DE0" w14:textId="58B3ADC4" w:rsidR="007A6325" w:rsidRPr="00A11D21" w:rsidRDefault="009A7C86" w:rsidP="009E4AB7">
      <w:pPr>
        <w:rPr>
          <w:rFonts w:ascii="Calibri" w:hAnsi="Calibri" w:cs="Calibri"/>
          <w:b/>
          <w:bCs/>
        </w:rPr>
      </w:pPr>
      <w:r>
        <w:rPr>
          <w:rFonts w:ascii="Calibri" w:hAnsi="Calibri" w:cs="Calibri"/>
          <w:b/>
          <w:bCs/>
        </w:rPr>
        <w:t xml:space="preserve">Exodus </w:t>
      </w:r>
      <w:r w:rsidR="00D44E7D">
        <w:rPr>
          <w:rFonts w:ascii="Calibri" w:hAnsi="Calibri" w:cs="Calibri"/>
          <w:b/>
          <w:bCs/>
        </w:rPr>
        <w:t>16</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5590E904" w14:textId="77777777" w:rsidR="004506B5" w:rsidRDefault="001A0DCC" w:rsidP="001A0DCC">
      <w:pPr>
        <w:spacing w:line="276" w:lineRule="auto"/>
        <w:rPr>
          <w:rFonts w:ascii="Calibri" w:hAnsi="Calibri"/>
        </w:rPr>
      </w:pPr>
      <w:r w:rsidRPr="001A0DCC">
        <w:rPr>
          <w:rFonts w:ascii="Calibri" w:hAnsi="Calibri"/>
        </w:rPr>
        <w:t xml:space="preserve">Today, we want to wrap up our series on the life of Moses. We've called it “Brand New Day” because all throughout Moses’ life he is doing new things. It's a brand-new day in the life of Moses. It’s a brand-new day in your life. </w:t>
      </w:r>
    </w:p>
    <w:p w14:paraId="6EA254E2" w14:textId="77777777" w:rsidR="004506B5" w:rsidRDefault="004506B5" w:rsidP="001A0DCC">
      <w:pPr>
        <w:spacing w:line="276" w:lineRule="auto"/>
        <w:rPr>
          <w:rFonts w:ascii="Calibri" w:hAnsi="Calibri"/>
        </w:rPr>
      </w:pPr>
    </w:p>
    <w:p w14:paraId="79274F8E" w14:textId="4F2F773E" w:rsidR="001A0DCC" w:rsidRPr="001A0DCC" w:rsidRDefault="001A0DCC" w:rsidP="001A0DCC">
      <w:pPr>
        <w:spacing w:line="276" w:lineRule="auto"/>
        <w:rPr>
          <w:rFonts w:ascii="Calibri" w:hAnsi="Calibri"/>
        </w:rPr>
      </w:pPr>
      <w:r w:rsidRPr="001A0DCC">
        <w:rPr>
          <w:rFonts w:ascii="Calibri" w:hAnsi="Calibri"/>
        </w:rPr>
        <w:t>I want to talk to you about God's provision in your life. I don't know what you need or what's going on in your life. But all of us have provision issues, if you will. Maybe you need God's provision for you emotionally. Maybe you're struggling with fear or some type of anxiety. You need God to meet that need. Maybe you have a physical need. Maybe you just are really struggling to pay your bills. You need to understand how God can begin to meet your physical needs, your emotional needs, your spiritual needs. Maybe you just have some huge questions about God and His Son, Jesus Christ. God is speaking to you about those spiritual needs.</w:t>
      </w:r>
    </w:p>
    <w:p w14:paraId="7423F1DE" w14:textId="77777777" w:rsidR="001A0DCC" w:rsidRPr="001A0DCC" w:rsidRDefault="001A0DCC" w:rsidP="001A0DCC">
      <w:pPr>
        <w:spacing w:line="276" w:lineRule="auto"/>
        <w:rPr>
          <w:rFonts w:ascii="Calibri" w:hAnsi="Calibri"/>
        </w:rPr>
      </w:pPr>
    </w:p>
    <w:p w14:paraId="2202D872" w14:textId="1B68C3EE" w:rsidR="001A0DCC" w:rsidRPr="001A0DCC" w:rsidRDefault="001A0DCC" w:rsidP="001A0DCC">
      <w:pPr>
        <w:spacing w:line="276" w:lineRule="auto"/>
        <w:rPr>
          <w:rFonts w:ascii="Calibri" w:hAnsi="Calibri"/>
        </w:rPr>
      </w:pPr>
      <w:r w:rsidRPr="001A0DCC">
        <w:rPr>
          <w:rFonts w:ascii="Calibri" w:hAnsi="Calibri"/>
        </w:rPr>
        <w:t>I want you to know God is the one who meets our needs. I want to talk to you today about how God meets every one of our needs</w:t>
      </w:r>
      <w:r w:rsidR="004506B5">
        <w:rPr>
          <w:rFonts w:ascii="Calibri" w:hAnsi="Calibri"/>
        </w:rPr>
        <w:t>. W</w:t>
      </w:r>
      <w:r w:rsidRPr="001A0DCC">
        <w:rPr>
          <w:rFonts w:ascii="Calibri" w:hAnsi="Calibri"/>
        </w:rPr>
        <w:t>hether it's directional needs, what choice do I make, emotional needs, spiritual needs, physical needs, whatever it may be</w:t>
      </w:r>
      <w:r w:rsidR="004506B5">
        <w:rPr>
          <w:rFonts w:ascii="Calibri" w:hAnsi="Calibri"/>
        </w:rPr>
        <w:t xml:space="preserve">, </w:t>
      </w:r>
      <w:r w:rsidRPr="001A0DCC">
        <w:rPr>
          <w:rFonts w:ascii="Calibri" w:hAnsi="Calibri"/>
        </w:rPr>
        <w:t xml:space="preserve">God is the one who meets our needs. </w:t>
      </w:r>
    </w:p>
    <w:p w14:paraId="62365E8F" w14:textId="77777777" w:rsidR="001A0DCC" w:rsidRPr="001A0DCC" w:rsidRDefault="001A0DCC" w:rsidP="001A0DCC">
      <w:pPr>
        <w:spacing w:line="276" w:lineRule="auto"/>
        <w:rPr>
          <w:rFonts w:ascii="Calibri" w:hAnsi="Calibri"/>
        </w:rPr>
      </w:pPr>
    </w:p>
    <w:p w14:paraId="5AD68949" w14:textId="77777777" w:rsidR="001A0DCC" w:rsidRPr="001A0DCC" w:rsidRDefault="001A0DCC" w:rsidP="001A0DCC">
      <w:pPr>
        <w:spacing w:line="276" w:lineRule="auto"/>
        <w:rPr>
          <w:rFonts w:ascii="Calibri" w:hAnsi="Calibri"/>
        </w:rPr>
      </w:pPr>
      <w:r w:rsidRPr="001A0DCC">
        <w:rPr>
          <w:rFonts w:ascii="Calibri" w:hAnsi="Calibri"/>
        </w:rPr>
        <w:t xml:space="preserve">If we back up just a little bit, and we go to the book of Exodus 16, we find the Israelites in a precarious situation. If you remember from a few weeks ago, the Israelites spent 430 years in Egyptian captivity. They had been slaves. All these people have ever known is slavery. Now they have been liberated by Moses. Moses parted the Red Sea, and the people went across as the waters were parted. Then when the Israelites got to the other side, the Egyptian army came after them, and God closed the sea on them and wiped them out. </w:t>
      </w:r>
    </w:p>
    <w:p w14:paraId="735DA097" w14:textId="77777777" w:rsidR="001A0DCC" w:rsidRPr="001A0DCC" w:rsidRDefault="001A0DCC" w:rsidP="001A0DCC">
      <w:pPr>
        <w:spacing w:line="276" w:lineRule="auto"/>
        <w:rPr>
          <w:rFonts w:ascii="Calibri" w:hAnsi="Calibri"/>
        </w:rPr>
      </w:pPr>
    </w:p>
    <w:p w14:paraId="69E6B059" w14:textId="77777777" w:rsidR="001A0DCC" w:rsidRPr="001A0DCC" w:rsidRDefault="001A0DCC" w:rsidP="001A0DCC">
      <w:pPr>
        <w:spacing w:line="276" w:lineRule="auto"/>
        <w:rPr>
          <w:rFonts w:ascii="Calibri" w:hAnsi="Calibri"/>
        </w:rPr>
      </w:pPr>
      <w:r w:rsidRPr="001A0DCC">
        <w:rPr>
          <w:rFonts w:ascii="Calibri" w:hAnsi="Calibri"/>
        </w:rPr>
        <w:t xml:space="preserve">Now it's about a month later. The Israelites are now in the Sinai Peninsula, which is a massive desert. It's actually one of the biggest deserts in the world. They're running out of food and people are starting to panic. They're thinking, “All that stuff that Moses did to Pharaoh back in the day, like 30 days ago, was really cool, but I'm starving to death. My kids are crying. There isn’t any water out here. We're uncomfortable. We have no idea where we're going. We don't know what to do.” People began to panic. They began to struggle with the provision of God. </w:t>
      </w:r>
    </w:p>
    <w:p w14:paraId="52082AF6" w14:textId="77777777" w:rsidR="001A0DCC" w:rsidRPr="001A0DCC" w:rsidRDefault="001A0DCC" w:rsidP="001A0DCC">
      <w:pPr>
        <w:spacing w:line="276" w:lineRule="auto"/>
        <w:rPr>
          <w:rFonts w:ascii="Calibri" w:hAnsi="Calibri"/>
        </w:rPr>
      </w:pPr>
    </w:p>
    <w:p w14:paraId="1E64F709" w14:textId="77777777" w:rsidR="001A0DCC" w:rsidRPr="001A0DCC" w:rsidRDefault="001A0DCC" w:rsidP="001A0DCC">
      <w:pPr>
        <w:spacing w:line="276" w:lineRule="auto"/>
        <w:rPr>
          <w:rFonts w:ascii="Calibri" w:hAnsi="Calibri"/>
        </w:rPr>
      </w:pPr>
      <w:r w:rsidRPr="001A0DCC">
        <w:rPr>
          <w:rFonts w:ascii="Calibri" w:hAnsi="Calibri"/>
        </w:rPr>
        <w:t xml:space="preserve">If you're in the middle of a desert, it's 120 degrees outside, you see little scorpions run around everywhere, and you don't see any food, trees, or vegetation, it's hard to feel some hope. </w:t>
      </w:r>
      <w:r w:rsidRPr="001A0DCC">
        <w:rPr>
          <w:rFonts w:ascii="Calibri" w:hAnsi="Calibri"/>
        </w:rPr>
        <w:lastRenderedPageBreak/>
        <w:t>Sometimes we go through seasons in our life that are desert seasons. This is certainly the case of the Israelites. Yet God is going to do something brand new in their life.</w:t>
      </w:r>
    </w:p>
    <w:p w14:paraId="2265DBAE" w14:textId="77777777" w:rsidR="001A0DCC" w:rsidRPr="001A0DCC" w:rsidRDefault="001A0DCC" w:rsidP="001A0DCC">
      <w:pPr>
        <w:spacing w:line="276" w:lineRule="auto"/>
        <w:rPr>
          <w:rFonts w:ascii="Calibri" w:hAnsi="Calibri"/>
        </w:rPr>
      </w:pPr>
    </w:p>
    <w:p w14:paraId="38A959A9" w14:textId="77777777" w:rsidR="001A0DCC" w:rsidRPr="001A0DCC" w:rsidRDefault="001A0DCC" w:rsidP="001A0DCC">
      <w:pPr>
        <w:spacing w:line="276" w:lineRule="auto"/>
        <w:rPr>
          <w:rFonts w:ascii="Calibri" w:hAnsi="Calibri"/>
        </w:rPr>
      </w:pPr>
      <w:r w:rsidRPr="001A0DCC">
        <w:rPr>
          <w:rFonts w:ascii="Calibri" w:hAnsi="Calibri"/>
        </w:rPr>
        <w:t xml:space="preserve">I'll tell you, the character of Moses is so fascinating in the Bible, because every time Moses shows up, God does something that's against all the odds. I don't know what's going on in your life today. Maybe you're facing a situation that’s against all the odds. Everybody is telling you it won't happen. It can't work out. God will not provide. It's in those moments that God does some of His greatest work in our lives. We're going to see God's provision for the Israelites. There's not exactly any food around, and God is going to provide for them by this little substance called manna. </w:t>
      </w:r>
    </w:p>
    <w:p w14:paraId="53E16BC1" w14:textId="77777777" w:rsidR="001A0DCC" w:rsidRPr="001A0DCC" w:rsidRDefault="001A0DCC" w:rsidP="001A0DCC">
      <w:pPr>
        <w:spacing w:line="276" w:lineRule="auto"/>
        <w:rPr>
          <w:rFonts w:ascii="Calibri" w:hAnsi="Calibri"/>
        </w:rPr>
      </w:pPr>
    </w:p>
    <w:p w14:paraId="09EFB045" w14:textId="77777777" w:rsidR="001A0DCC" w:rsidRPr="001A0DCC" w:rsidRDefault="001A0DCC" w:rsidP="001A0DCC">
      <w:pPr>
        <w:spacing w:line="276" w:lineRule="auto"/>
        <w:rPr>
          <w:rFonts w:ascii="Calibri" w:hAnsi="Calibri"/>
        </w:rPr>
      </w:pPr>
      <w:r w:rsidRPr="001A0DCC">
        <w:rPr>
          <w:rFonts w:ascii="Calibri" w:hAnsi="Calibri"/>
        </w:rPr>
        <w:t xml:space="preserve">Manna in the Hebrew language means “what is it”? Because when the Hebrews saw manna laying on the ground, they began to say, “What is it?” Maybe you've asked that question before a meal. “What is it?” I've said that before. </w:t>
      </w:r>
    </w:p>
    <w:p w14:paraId="4B4A02C9" w14:textId="77777777" w:rsidR="001A0DCC" w:rsidRPr="001A0DCC" w:rsidRDefault="001A0DCC" w:rsidP="001A0DCC">
      <w:pPr>
        <w:spacing w:line="276" w:lineRule="auto"/>
        <w:rPr>
          <w:rFonts w:ascii="Calibri" w:hAnsi="Calibri"/>
        </w:rPr>
      </w:pPr>
    </w:p>
    <w:p w14:paraId="7159A9F0" w14:textId="77777777" w:rsidR="001A0DCC" w:rsidRPr="001A0DCC" w:rsidRDefault="001A0DCC" w:rsidP="001A0DCC">
      <w:pPr>
        <w:spacing w:line="276" w:lineRule="auto"/>
        <w:rPr>
          <w:rFonts w:ascii="Calibri" w:hAnsi="Calibri"/>
        </w:rPr>
      </w:pPr>
      <w:r w:rsidRPr="001A0DCC">
        <w:rPr>
          <w:rFonts w:ascii="Calibri" w:hAnsi="Calibri"/>
        </w:rPr>
        <w:t xml:space="preserve">The Bible describes manna as a little bread like substance that was round, sweet, and tasted like honey. For 40 years in the wilderness, the Israelites are going to eat manna every day. I know that may not sound that great to you today because you're thinking about what you're going to have for lunch today and all the great restaurants you're going to go to. But let me tell you, manna is better than nothing. </w:t>
      </w:r>
    </w:p>
    <w:p w14:paraId="17D962FC" w14:textId="77777777" w:rsidR="001A0DCC" w:rsidRPr="001A0DCC" w:rsidRDefault="001A0DCC" w:rsidP="001A0DCC">
      <w:pPr>
        <w:spacing w:line="276" w:lineRule="auto"/>
        <w:rPr>
          <w:rFonts w:ascii="Calibri" w:hAnsi="Calibri"/>
        </w:rPr>
      </w:pPr>
    </w:p>
    <w:p w14:paraId="09B72EB3" w14:textId="2FC8CCBA" w:rsidR="001A0DCC" w:rsidRPr="001A0DCC" w:rsidRDefault="001A0DCC" w:rsidP="001A0DCC">
      <w:pPr>
        <w:spacing w:line="276" w:lineRule="auto"/>
        <w:rPr>
          <w:rFonts w:ascii="Calibri" w:hAnsi="Calibri"/>
        </w:rPr>
      </w:pPr>
      <w:r w:rsidRPr="001A0DCC">
        <w:rPr>
          <w:rFonts w:ascii="Calibri" w:hAnsi="Calibri"/>
        </w:rPr>
        <w:t>I love to think about manna like Frosted Flakes. I don't know if that's in the Bible or not</w:t>
      </w:r>
      <w:r w:rsidR="004506B5">
        <w:rPr>
          <w:rFonts w:ascii="Calibri" w:hAnsi="Calibri"/>
        </w:rPr>
        <w:t>, b</w:t>
      </w:r>
      <w:r w:rsidRPr="001A0DCC">
        <w:rPr>
          <w:rFonts w:ascii="Calibri" w:hAnsi="Calibri"/>
        </w:rPr>
        <w:t>ut just imagine some Frosted Flakes</w:t>
      </w:r>
      <w:r w:rsidR="004506B5">
        <w:rPr>
          <w:rFonts w:ascii="Calibri" w:hAnsi="Calibri"/>
        </w:rPr>
        <w:t>. E</w:t>
      </w:r>
      <w:r w:rsidRPr="001A0DCC">
        <w:rPr>
          <w:rFonts w:ascii="Calibri" w:hAnsi="Calibri"/>
        </w:rPr>
        <w:t xml:space="preserve">very morning the Israelites would come out and there would be manna on the ground. The people were saying, “What is it?” Yet they were eating it because it was sustenance for the day. Even though they were in the middle of a desert, even though there were no crops, no trees, and no animals, God is providing through the manna. “What is it?” Manna. </w:t>
      </w:r>
    </w:p>
    <w:p w14:paraId="538731A3" w14:textId="77777777" w:rsidR="001A0DCC" w:rsidRPr="001A0DCC" w:rsidRDefault="001A0DCC" w:rsidP="001A0DCC">
      <w:pPr>
        <w:spacing w:line="276" w:lineRule="auto"/>
        <w:rPr>
          <w:rFonts w:ascii="Calibri" w:hAnsi="Calibri"/>
        </w:rPr>
      </w:pPr>
    </w:p>
    <w:p w14:paraId="0488254B" w14:textId="77777777" w:rsidR="001A0DCC" w:rsidRPr="001A0DCC" w:rsidRDefault="001A0DCC" w:rsidP="001A0DCC">
      <w:pPr>
        <w:spacing w:line="276" w:lineRule="auto"/>
        <w:rPr>
          <w:rFonts w:ascii="Calibri" w:hAnsi="Calibri"/>
        </w:rPr>
      </w:pPr>
      <w:r w:rsidRPr="001A0DCC">
        <w:rPr>
          <w:rFonts w:ascii="Calibri" w:hAnsi="Calibri"/>
        </w:rPr>
        <w:t xml:space="preserve">I don't know what it is in your life you have need for, but I want you to know God is a great provider. Nobody can provide whatever you need in your life like God. There isn’t anybody like Him. </w:t>
      </w:r>
    </w:p>
    <w:p w14:paraId="760B5103" w14:textId="77777777" w:rsidR="001A0DCC" w:rsidRPr="001A0DCC" w:rsidRDefault="001A0DCC" w:rsidP="001A0DCC">
      <w:pPr>
        <w:spacing w:line="276" w:lineRule="auto"/>
        <w:rPr>
          <w:rFonts w:ascii="Calibri" w:hAnsi="Calibri"/>
        </w:rPr>
      </w:pPr>
    </w:p>
    <w:p w14:paraId="2B2FC4B8" w14:textId="77777777" w:rsidR="001A0DCC" w:rsidRPr="001A0DCC" w:rsidRDefault="001A0DCC" w:rsidP="001A0DCC">
      <w:pPr>
        <w:spacing w:line="276" w:lineRule="auto"/>
        <w:rPr>
          <w:rFonts w:ascii="Calibri" w:hAnsi="Calibri"/>
        </w:rPr>
      </w:pPr>
      <w:r w:rsidRPr="001A0DCC">
        <w:rPr>
          <w:rFonts w:ascii="Calibri" w:hAnsi="Calibri"/>
        </w:rPr>
        <w:t xml:space="preserve">I want us to look at three aspects this morning of God's provision. If you want to take some notes and open your Bible, you can turn to Exodus 16. </w:t>
      </w:r>
    </w:p>
    <w:p w14:paraId="629A9E95" w14:textId="77777777" w:rsidR="001A0DCC" w:rsidRPr="001A0DCC" w:rsidRDefault="001A0DCC" w:rsidP="001A0DCC">
      <w:pPr>
        <w:spacing w:line="276" w:lineRule="auto"/>
        <w:rPr>
          <w:rFonts w:ascii="Calibri" w:hAnsi="Calibri"/>
        </w:rPr>
      </w:pPr>
    </w:p>
    <w:p w14:paraId="60C2AEDE" w14:textId="019B4D69" w:rsidR="001A0DCC" w:rsidRPr="001A0DCC" w:rsidRDefault="001A0DCC" w:rsidP="001A0DCC">
      <w:pPr>
        <w:spacing w:line="276" w:lineRule="auto"/>
        <w:rPr>
          <w:rFonts w:ascii="Calibri" w:hAnsi="Calibri"/>
          <w:b/>
          <w:bCs/>
        </w:rPr>
      </w:pPr>
      <w:r w:rsidRPr="001A0DCC">
        <w:rPr>
          <w:rFonts w:ascii="Calibri" w:hAnsi="Calibri"/>
          <w:b/>
          <w:bCs/>
        </w:rPr>
        <w:t xml:space="preserve">1. </w:t>
      </w:r>
      <w:r w:rsidR="00747240">
        <w:rPr>
          <w:rFonts w:ascii="Calibri" w:hAnsi="Calibri"/>
          <w:b/>
          <w:bCs/>
        </w:rPr>
        <w:t xml:space="preserve">God Provides </w:t>
      </w:r>
      <w:r w:rsidRPr="001A0DCC">
        <w:rPr>
          <w:rFonts w:ascii="Calibri" w:hAnsi="Calibri"/>
          <w:b/>
          <w:bCs/>
        </w:rPr>
        <w:t>Unexpectedly</w:t>
      </w:r>
    </w:p>
    <w:p w14:paraId="27BB5457" w14:textId="77777777" w:rsidR="001A0DCC" w:rsidRPr="001A0DCC" w:rsidRDefault="001A0DCC" w:rsidP="001A0DCC">
      <w:pPr>
        <w:spacing w:line="276" w:lineRule="auto"/>
        <w:rPr>
          <w:rFonts w:ascii="Calibri" w:hAnsi="Calibri"/>
          <w:b/>
          <w:bCs/>
        </w:rPr>
      </w:pPr>
    </w:p>
    <w:p w14:paraId="589F5157" w14:textId="77777777" w:rsidR="001A0DCC" w:rsidRPr="001A0DCC" w:rsidRDefault="001A0DCC" w:rsidP="001A0DCC">
      <w:pPr>
        <w:spacing w:line="276" w:lineRule="auto"/>
        <w:rPr>
          <w:rFonts w:ascii="Calibri" w:hAnsi="Calibri"/>
        </w:rPr>
      </w:pPr>
      <w:r w:rsidRPr="001A0DCC">
        <w:rPr>
          <w:rFonts w:ascii="Calibri" w:hAnsi="Calibri"/>
        </w:rPr>
        <w:lastRenderedPageBreak/>
        <w:t>God provides in situations and places that are against all of the odds. Who would’ve thought that God would be able to even provide something in the middle of a desert? Yet God does some of His greatest work in those deserts in your life today.</w:t>
      </w:r>
    </w:p>
    <w:p w14:paraId="7300583C" w14:textId="77777777" w:rsidR="001A0DCC" w:rsidRPr="001A0DCC" w:rsidRDefault="001A0DCC" w:rsidP="001A0DCC">
      <w:pPr>
        <w:spacing w:line="276" w:lineRule="auto"/>
        <w:rPr>
          <w:rFonts w:ascii="Calibri" w:hAnsi="Calibri"/>
        </w:rPr>
      </w:pPr>
    </w:p>
    <w:p w14:paraId="6F45E9A2" w14:textId="216C5B2D" w:rsidR="001A0DCC" w:rsidRPr="001A0DCC" w:rsidRDefault="001A0DCC" w:rsidP="001A0DCC">
      <w:pPr>
        <w:spacing w:line="276" w:lineRule="auto"/>
        <w:rPr>
          <w:rFonts w:ascii="Calibri" w:hAnsi="Calibri"/>
        </w:rPr>
      </w:pPr>
      <w:r w:rsidRPr="001A0DCC">
        <w:rPr>
          <w:rFonts w:ascii="Calibri" w:hAnsi="Calibri"/>
        </w:rPr>
        <w:t>A desert is preparation to get you to the land of promise. The Israelites are not going to stay in the desert. They just have to pass through the desert to get to the promised land. The Bible describes the promised land as a land that's flowing with milk and honey. But sometimes in your life you have to go through the desert season to get to the land flowing with milk and honey, to get to the land of promise. Sometimes when we get in that desert, we get so discouraged and disheartened. But that's part of the process that God is leading us through to get us to where He's taking us</w:t>
      </w:r>
      <w:r w:rsidR="009E351E">
        <w:rPr>
          <w:rFonts w:ascii="Calibri" w:hAnsi="Calibri"/>
        </w:rPr>
        <w:t xml:space="preserve">. </w:t>
      </w:r>
      <w:r w:rsidRPr="001A0DCC">
        <w:rPr>
          <w:rFonts w:ascii="Calibri" w:hAnsi="Calibri"/>
        </w:rPr>
        <w:t xml:space="preserve">Sometimes you </w:t>
      </w:r>
      <w:proofErr w:type="gramStart"/>
      <w:r w:rsidRPr="001A0DCC">
        <w:rPr>
          <w:rFonts w:ascii="Calibri" w:hAnsi="Calibri"/>
        </w:rPr>
        <w:t>have to</w:t>
      </w:r>
      <w:proofErr w:type="gramEnd"/>
      <w:r w:rsidRPr="001A0DCC">
        <w:rPr>
          <w:rFonts w:ascii="Calibri" w:hAnsi="Calibri"/>
        </w:rPr>
        <w:t xml:space="preserve"> go through those deserts. </w:t>
      </w:r>
    </w:p>
    <w:p w14:paraId="6820E529" w14:textId="77777777" w:rsidR="001A0DCC" w:rsidRPr="001A0DCC" w:rsidRDefault="001A0DCC" w:rsidP="001A0DCC">
      <w:pPr>
        <w:spacing w:line="276" w:lineRule="auto"/>
        <w:rPr>
          <w:rFonts w:ascii="Calibri" w:hAnsi="Calibri"/>
        </w:rPr>
      </w:pPr>
    </w:p>
    <w:p w14:paraId="510432BB" w14:textId="77777777" w:rsidR="001A0DCC" w:rsidRPr="001A0DCC" w:rsidRDefault="001A0DCC" w:rsidP="001A0DCC">
      <w:pPr>
        <w:spacing w:line="276" w:lineRule="auto"/>
        <w:rPr>
          <w:rFonts w:ascii="Calibri" w:hAnsi="Calibri"/>
        </w:rPr>
      </w:pPr>
      <w:r w:rsidRPr="001A0DCC">
        <w:rPr>
          <w:rFonts w:ascii="Calibri" w:hAnsi="Calibri"/>
        </w:rPr>
        <w:t xml:space="preserve">“Then the whole community of Israel set out from Elim and journeyed into the wilderness of Sin, between Elim and Mount Sinai. They arrived there on the fifteenth day of the second month, one month after leaving the land of Egypt. </w:t>
      </w:r>
      <w:r w:rsidRPr="001A0DCC">
        <w:rPr>
          <w:rFonts w:ascii="Calibri" w:hAnsi="Calibri"/>
          <w:i/>
          <w:iCs/>
        </w:rPr>
        <w:t xml:space="preserve">(All the rations are evaporating at this point.) </w:t>
      </w:r>
      <w:r w:rsidRPr="001A0DCC">
        <w:rPr>
          <w:rFonts w:ascii="Calibri" w:hAnsi="Calibri"/>
        </w:rPr>
        <w:t xml:space="preserve">There, too, the whole community of Israel complained about Moses and Aaron </w:t>
      </w:r>
      <w:r w:rsidRPr="001A0DCC">
        <w:rPr>
          <w:rFonts w:ascii="Calibri" w:hAnsi="Calibri"/>
          <w:i/>
          <w:iCs/>
        </w:rPr>
        <w:t>(which they already have done and will continue to do)</w:t>
      </w:r>
      <w:r w:rsidRPr="001A0DCC">
        <w:rPr>
          <w:rFonts w:ascii="Calibri" w:hAnsi="Calibri"/>
        </w:rPr>
        <w:t>. ‘If only the Lord had killed us back in Egypt,’ they moaned. ‘There we sat around pots filled with meat and ate all the bread we wanted’” (Exodus 16:1-3).</w:t>
      </w:r>
    </w:p>
    <w:p w14:paraId="291B0BCC" w14:textId="77777777" w:rsidR="001A0DCC" w:rsidRPr="001A0DCC" w:rsidRDefault="001A0DCC" w:rsidP="001A0DCC">
      <w:pPr>
        <w:spacing w:line="276" w:lineRule="auto"/>
        <w:rPr>
          <w:rFonts w:ascii="Calibri" w:hAnsi="Calibri"/>
        </w:rPr>
      </w:pPr>
    </w:p>
    <w:p w14:paraId="0DA05F1D" w14:textId="1255E9D8" w:rsidR="001A0DCC" w:rsidRPr="001A0DCC" w:rsidRDefault="001A0DCC" w:rsidP="001A0DCC">
      <w:pPr>
        <w:spacing w:line="276" w:lineRule="auto"/>
        <w:rPr>
          <w:rFonts w:ascii="Calibri" w:hAnsi="Calibri"/>
        </w:rPr>
      </w:pPr>
      <w:r w:rsidRPr="001A0DCC">
        <w:rPr>
          <w:rFonts w:ascii="Calibri" w:hAnsi="Calibri"/>
        </w:rPr>
        <w:t xml:space="preserve">Now the Israelites are mad at Moses. They're mad at the leader. They're mad at Aaron. Sometimes in life we have spiritual amnesia. Let me encourage you today, God is going to provide for you, but God has always been providing for you. Maybe you've just forgotten. </w:t>
      </w:r>
      <w:r w:rsidR="005352F3">
        <w:rPr>
          <w:rFonts w:ascii="Calibri" w:hAnsi="Calibri"/>
        </w:rPr>
        <w:t>J</w:t>
      </w:r>
      <w:r w:rsidRPr="001A0DCC">
        <w:rPr>
          <w:rFonts w:ascii="Calibri" w:hAnsi="Calibri"/>
        </w:rPr>
        <w:t xml:space="preserve">ust a few days ago, Moses was parting the Red Sea. A few days before that he was bringing the ten plagues on Pharaoh. Now the Israelites are a little bit hungry and they have forgotten all that God has done. </w:t>
      </w:r>
    </w:p>
    <w:p w14:paraId="5C6D9262" w14:textId="77777777" w:rsidR="001A0DCC" w:rsidRPr="001A0DCC" w:rsidRDefault="001A0DCC" w:rsidP="001A0DCC">
      <w:pPr>
        <w:spacing w:line="276" w:lineRule="auto"/>
        <w:rPr>
          <w:rFonts w:ascii="Calibri" w:hAnsi="Calibri"/>
        </w:rPr>
      </w:pPr>
    </w:p>
    <w:p w14:paraId="729591F0" w14:textId="77777777" w:rsidR="001A0DCC" w:rsidRPr="001A0DCC" w:rsidRDefault="001A0DCC" w:rsidP="001A0DCC">
      <w:pPr>
        <w:spacing w:line="276" w:lineRule="auto"/>
        <w:rPr>
          <w:rFonts w:ascii="Calibri" w:hAnsi="Calibri"/>
        </w:rPr>
      </w:pPr>
      <w:r w:rsidRPr="001A0DCC">
        <w:rPr>
          <w:rFonts w:ascii="Calibri" w:hAnsi="Calibri"/>
        </w:rPr>
        <w:t xml:space="preserve">Church, don't forget what God has brought you through. Don't forget what God has done in your life. Don't forget your past. Remember those deep valleys and those treacherous scenarios and how God was there. </w:t>
      </w:r>
    </w:p>
    <w:p w14:paraId="6F0CAA4E" w14:textId="77777777" w:rsidR="001A0DCC" w:rsidRPr="001A0DCC" w:rsidRDefault="001A0DCC" w:rsidP="001A0DCC">
      <w:pPr>
        <w:spacing w:line="276" w:lineRule="auto"/>
        <w:rPr>
          <w:rFonts w:ascii="Calibri" w:hAnsi="Calibri"/>
        </w:rPr>
      </w:pPr>
    </w:p>
    <w:p w14:paraId="53EE77EF" w14:textId="500C4CD2" w:rsidR="001A0DCC" w:rsidRPr="001A0DCC" w:rsidRDefault="001A0DCC" w:rsidP="001A0DCC">
      <w:pPr>
        <w:spacing w:line="276" w:lineRule="auto"/>
        <w:rPr>
          <w:rFonts w:ascii="Calibri" w:hAnsi="Calibri"/>
        </w:rPr>
      </w:pPr>
      <w:r w:rsidRPr="001A0DCC">
        <w:rPr>
          <w:rFonts w:ascii="Calibri" w:hAnsi="Calibri"/>
        </w:rPr>
        <w:t xml:space="preserve">In Exodus 15, right before this, they don't have any water to drink. Moses takes a piece of wood and throws it into this cesspool of disease and contamination. The water is made sweet, the Bible says. Just in the next chapter (this has just happened), the people are so mad and angry because they believe that in a desert God is not capable. </w:t>
      </w:r>
    </w:p>
    <w:p w14:paraId="7E7BE091" w14:textId="77777777" w:rsidR="001A0DCC" w:rsidRPr="001A0DCC" w:rsidRDefault="001A0DCC" w:rsidP="001A0DCC">
      <w:pPr>
        <w:spacing w:line="276" w:lineRule="auto"/>
        <w:rPr>
          <w:rFonts w:ascii="Calibri" w:hAnsi="Calibri"/>
        </w:rPr>
      </w:pPr>
    </w:p>
    <w:p w14:paraId="71630539" w14:textId="77777777" w:rsidR="001A0DCC" w:rsidRPr="001A0DCC" w:rsidRDefault="001A0DCC" w:rsidP="001A0DCC">
      <w:pPr>
        <w:spacing w:line="276" w:lineRule="auto"/>
        <w:rPr>
          <w:rFonts w:ascii="Calibri" w:hAnsi="Calibri"/>
        </w:rPr>
      </w:pPr>
      <w:r w:rsidRPr="001A0DCC">
        <w:rPr>
          <w:rFonts w:ascii="Calibri" w:hAnsi="Calibri"/>
        </w:rPr>
        <w:lastRenderedPageBreak/>
        <w:t xml:space="preserve">Sometimes God's greatest provision in your life will come in the most unexpected times and in the most unexpected places. Don't give up. </w:t>
      </w:r>
    </w:p>
    <w:p w14:paraId="7ECC40EF" w14:textId="77777777" w:rsidR="001A0DCC" w:rsidRPr="001A0DCC" w:rsidRDefault="001A0DCC" w:rsidP="001A0DCC">
      <w:pPr>
        <w:spacing w:line="276" w:lineRule="auto"/>
        <w:rPr>
          <w:rFonts w:ascii="Calibri" w:hAnsi="Calibri"/>
        </w:rPr>
      </w:pPr>
    </w:p>
    <w:p w14:paraId="7CE3F9F2" w14:textId="77777777" w:rsidR="001A0DCC" w:rsidRPr="001A0DCC" w:rsidRDefault="001A0DCC" w:rsidP="001A0DCC">
      <w:pPr>
        <w:spacing w:line="276" w:lineRule="auto"/>
        <w:rPr>
          <w:rFonts w:ascii="Calibri" w:hAnsi="Calibri"/>
        </w:rPr>
      </w:pPr>
      <w:r w:rsidRPr="001A0DCC">
        <w:rPr>
          <w:rFonts w:ascii="Calibri" w:hAnsi="Calibri"/>
        </w:rPr>
        <w:t>The people are complaining. We think that God is not good or that He forgets about us. But both are not true. Sometimes we think God provides for me only in one way. Maybe you’ve thought this: “God can do that in her life, but God can’t do that for me.” God can part the Red Sea, but He can’t put a little bread on the table. God can deliver us from Pharaoh, but He can't give me a little drink of water. Sometimes we go through that.</w:t>
      </w:r>
    </w:p>
    <w:p w14:paraId="50F8B31F" w14:textId="77777777" w:rsidR="001A0DCC" w:rsidRPr="001A0DCC" w:rsidRDefault="001A0DCC" w:rsidP="001A0DCC">
      <w:pPr>
        <w:spacing w:line="276" w:lineRule="auto"/>
        <w:rPr>
          <w:rFonts w:ascii="Calibri" w:hAnsi="Calibri"/>
        </w:rPr>
      </w:pPr>
    </w:p>
    <w:p w14:paraId="6FFC8FFD" w14:textId="77777777" w:rsidR="001A0DCC" w:rsidRPr="001A0DCC" w:rsidRDefault="001A0DCC" w:rsidP="001A0DCC">
      <w:pPr>
        <w:spacing w:line="276" w:lineRule="auto"/>
        <w:rPr>
          <w:rFonts w:ascii="Calibri" w:hAnsi="Calibri"/>
        </w:rPr>
      </w:pPr>
      <w:r w:rsidRPr="001A0DCC">
        <w:rPr>
          <w:rFonts w:ascii="Calibri" w:hAnsi="Calibri"/>
        </w:rPr>
        <w:t xml:space="preserve">God provides in unexpected places. He brings the manna to the people and provides for them in such an unexpected way. Just because you don't see it doesn't mean that God is not at work in your life. They didn't see it. But now all of a sudden, there's manna on the ground. The people are bickering. The people are complaining. It's like, “God forgot us.” No. God had been planning their deliverance for many years. He didn't lead them to the desert to die. He led them to the desert to bless them. </w:t>
      </w:r>
    </w:p>
    <w:p w14:paraId="472CD40C" w14:textId="77777777" w:rsidR="001A0DCC" w:rsidRPr="001A0DCC" w:rsidRDefault="001A0DCC" w:rsidP="001A0DCC">
      <w:pPr>
        <w:spacing w:line="276" w:lineRule="auto"/>
        <w:rPr>
          <w:rFonts w:ascii="Calibri" w:hAnsi="Calibri"/>
        </w:rPr>
      </w:pPr>
    </w:p>
    <w:p w14:paraId="1DCFA302" w14:textId="77777777" w:rsidR="001A0DCC" w:rsidRPr="001A0DCC" w:rsidRDefault="001A0DCC" w:rsidP="001A0DCC">
      <w:pPr>
        <w:spacing w:line="276" w:lineRule="auto"/>
        <w:rPr>
          <w:rFonts w:ascii="Calibri" w:hAnsi="Calibri"/>
        </w:rPr>
      </w:pPr>
      <w:r w:rsidRPr="001A0DCC">
        <w:rPr>
          <w:rFonts w:ascii="Calibri" w:hAnsi="Calibri"/>
        </w:rPr>
        <w:t xml:space="preserve">Anytime that people are in a desert in the Bible, it's always a time of refining. The Apostle Paul spent three years in the Arabian Desert getting ready for his public ministry. We don't think about that with the Apostle Paul. That's the part of the story that we don't talk about. But it's part of the story. Jesus goes to the wilderness for 40 days to fast and pray to get ready for His public ministry. Here the Israelites are in a desert. There's something powerful about God stripping away different things in our life to teach us, mold us, and craft us. </w:t>
      </w:r>
    </w:p>
    <w:p w14:paraId="41AD449D" w14:textId="77777777" w:rsidR="001A0DCC" w:rsidRPr="001A0DCC" w:rsidRDefault="001A0DCC" w:rsidP="001A0DCC">
      <w:pPr>
        <w:spacing w:line="276" w:lineRule="auto"/>
        <w:rPr>
          <w:rFonts w:ascii="Calibri" w:hAnsi="Calibri"/>
        </w:rPr>
      </w:pPr>
    </w:p>
    <w:p w14:paraId="2F2E206A" w14:textId="77777777" w:rsidR="001A0DCC" w:rsidRPr="001A0DCC" w:rsidRDefault="001A0DCC" w:rsidP="001A0DCC">
      <w:pPr>
        <w:spacing w:line="276" w:lineRule="auto"/>
        <w:rPr>
          <w:rFonts w:ascii="Calibri" w:hAnsi="Calibri"/>
        </w:rPr>
      </w:pPr>
      <w:r w:rsidRPr="001A0DCC">
        <w:rPr>
          <w:rFonts w:ascii="Calibri" w:hAnsi="Calibri"/>
        </w:rPr>
        <w:t xml:space="preserve">God is going to do some unexpected things in some unexpected places in your life. Don't forget that. It's not over yet. </w:t>
      </w:r>
    </w:p>
    <w:p w14:paraId="179E5322" w14:textId="77777777" w:rsidR="001A0DCC" w:rsidRPr="001A0DCC" w:rsidRDefault="001A0DCC" w:rsidP="001A0DCC">
      <w:pPr>
        <w:spacing w:line="276" w:lineRule="auto"/>
        <w:rPr>
          <w:rFonts w:ascii="Calibri" w:hAnsi="Calibri"/>
        </w:rPr>
      </w:pPr>
    </w:p>
    <w:p w14:paraId="2FE803EA" w14:textId="77777777" w:rsidR="001A0DCC" w:rsidRPr="001A0DCC" w:rsidRDefault="001A0DCC" w:rsidP="001A0DCC">
      <w:pPr>
        <w:spacing w:line="276" w:lineRule="auto"/>
        <w:rPr>
          <w:rFonts w:ascii="Calibri" w:hAnsi="Calibri"/>
        </w:rPr>
      </w:pPr>
      <w:r w:rsidRPr="001A0DCC">
        <w:rPr>
          <w:rFonts w:ascii="Calibri" w:hAnsi="Calibri"/>
        </w:rPr>
        <w:t xml:space="preserve">Many of you know that when Gena and I moved here to start this church, we didn't know one person in the city. We showed up to start this church. My goal was to raise my salary for the first year because I knew we didn't even have a church. I was like, “It would be nice to be able to pay my mortgage and have some food. I have kids.” I went out, like a missionary, and raised some money. I raised some money from some churches. </w:t>
      </w:r>
    </w:p>
    <w:p w14:paraId="72EAE333" w14:textId="77777777" w:rsidR="001A0DCC" w:rsidRPr="001A0DCC" w:rsidRDefault="001A0DCC" w:rsidP="001A0DCC">
      <w:pPr>
        <w:spacing w:line="276" w:lineRule="auto"/>
        <w:rPr>
          <w:rFonts w:ascii="Calibri" w:hAnsi="Calibri"/>
        </w:rPr>
      </w:pPr>
    </w:p>
    <w:p w14:paraId="381B0866" w14:textId="77777777" w:rsidR="001A0DCC" w:rsidRPr="001A0DCC" w:rsidRDefault="001A0DCC" w:rsidP="001A0DCC">
      <w:pPr>
        <w:spacing w:line="276" w:lineRule="auto"/>
        <w:rPr>
          <w:rFonts w:ascii="Calibri" w:hAnsi="Calibri"/>
        </w:rPr>
      </w:pPr>
      <w:r w:rsidRPr="001A0DCC">
        <w:rPr>
          <w:rFonts w:ascii="Calibri" w:hAnsi="Calibri"/>
        </w:rPr>
        <w:t xml:space="preserve">Then a friend of mine called me and said, “Ryan, we want to give you $1,000 a month.” I was like, “That is really awesome. Thank you so much.” Because I already had a salary that was just like a barely-get-by, a bread-and-water type salary. He said, “I'll give you $1,000,” and that finished the number that God had put on my heart. It wasn't a big salary. It was a minimal salary. But that $1,000 made the numbers come together. </w:t>
      </w:r>
    </w:p>
    <w:p w14:paraId="001E080D" w14:textId="77777777" w:rsidR="001A0DCC" w:rsidRPr="001A0DCC" w:rsidRDefault="001A0DCC" w:rsidP="001A0DCC">
      <w:pPr>
        <w:spacing w:line="276" w:lineRule="auto"/>
        <w:rPr>
          <w:rFonts w:ascii="Calibri" w:hAnsi="Calibri"/>
        </w:rPr>
      </w:pPr>
    </w:p>
    <w:p w14:paraId="1B2789C8" w14:textId="3EF759B5" w:rsidR="001A0DCC" w:rsidRPr="001A0DCC" w:rsidRDefault="001A0DCC" w:rsidP="001A0DCC">
      <w:pPr>
        <w:spacing w:line="276" w:lineRule="auto"/>
        <w:rPr>
          <w:rFonts w:ascii="Calibri" w:hAnsi="Calibri"/>
        </w:rPr>
      </w:pPr>
      <w:r w:rsidRPr="001A0DCC">
        <w:rPr>
          <w:rFonts w:ascii="Calibri" w:hAnsi="Calibri"/>
        </w:rPr>
        <w:t>I'm not kidding – we move here, I'm thankful, Things are going pretty good. Then I get a phone call from my friend. He said, “Ryan, I'm so sorry to tell you this. I lost my job today. I don't think I'</w:t>
      </w:r>
      <w:r w:rsidR="009E351E">
        <w:rPr>
          <w:rFonts w:ascii="Calibri" w:hAnsi="Calibri"/>
        </w:rPr>
        <w:t>ll</w:t>
      </w:r>
      <w:r w:rsidRPr="001A0DCC">
        <w:rPr>
          <w:rFonts w:ascii="Calibri" w:hAnsi="Calibri"/>
        </w:rPr>
        <w:t xml:space="preserve"> be able to give you $1,000 a month</w:t>
      </w:r>
      <w:r w:rsidR="009E351E">
        <w:rPr>
          <w:rFonts w:ascii="Calibri" w:hAnsi="Calibri"/>
        </w:rPr>
        <w:t>.</w:t>
      </w:r>
      <w:r w:rsidRPr="001A0DCC">
        <w:rPr>
          <w:rFonts w:ascii="Calibri" w:hAnsi="Calibri"/>
        </w:rPr>
        <w:t xml:space="preserve"> I could give you $500 a month.” I was like, “I really appreciate the $500. Thank you. I totally understand.” Then on the inside, I'm going, “I didn't have any margin in the first place and now I’m $500 down.” Two months later, he calls me again. “My wife lost her job. Ryan, we can't give you the other $500.” Now I'm $1,000 down when I didn't have any margin. </w:t>
      </w:r>
    </w:p>
    <w:p w14:paraId="56DD73D4" w14:textId="77777777" w:rsidR="001A0DCC" w:rsidRPr="001A0DCC" w:rsidRDefault="001A0DCC" w:rsidP="001A0DCC">
      <w:pPr>
        <w:spacing w:line="276" w:lineRule="auto"/>
        <w:rPr>
          <w:rFonts w:ascii="Calibri" w:hAnsi="Calibri"/>
        </w:rPr>
      </w:pPr>
    </w:p>
    <w:p w14:paraId="08B180C2" w14:textId="77777777" w:rsidR="001A0DCC" w:rsidRPr="001A0DCC" w:rsidRDefault="001A0DCC" w:rsidP="001A0DCC">
      <w:pPr>
        <w:spacing w:line="276" w:lineRule="auto"/>
        <w:rPr>
          <w:rFonts w:ascii="Calibri" w:hAnsi="Calibri"/>
        </w:rPr>
      </w:pPr>
      <w:r w:rsidRPr="001A0DCC">
        <w:rPr>
          <w:rFonts w:ascii="Calibri" w:hAnsi="Calibri"/>
        </w:rPr>
        <w:t xml:space="preserve">I have to tell you, God provided for our family in miraculous ways. It was awesome. On paper, it didn't look like it was going to work out. I had a lot of questions. I had some anxiety in my life. I had a little stress going on in my life. But I have to tell you, God met every need in our life. God will do the same in your life. Don't you forget it. God will provide in unexpected times and unexpected places, like a desert. </w:t>
      </w:r>
    </w:p>
    <w:p w14:paraId="1CA545CE" w14:textId="77777777" w:rsidR="001A0DCC" w:rsidRPr="001A0DCC" w:rsidRDefault="001A0DCC" w:rsidP="001A0DCC">
      <w:pPr>
        <w:spacing w:line="276" w:lineRule="auto"/>
        <w:rPr>
          <w:rFonts w:ascii="Calibri" w:hAnsi="Calibri"/>
        </w:rPr>
      </w:pPr>
    </w:p>
    <w:p w14:paraId="0B73B393" w14:textId="77777777" w:rsidR="001A0DCC" w:rsidRPr="001A0DCC" w:rsidRDefault="001A0DCC" w:rsidP="001A0DCC">
      <w:pPr>
        <w:spacing w:line="276" w:lineRule="auto"/>
        <w:rPr>
          <w:rFonts w:ascii="Calibri" w:hAnsi="Calibri"/>
        </w:rPr>
      </w:pPr>
      <w:r w:rsidRPr="001A0DCC">
        <w:rPr>
          <w:rFonts w:ascii="Calibri" w:hAnsi="Calibri"/>
        </w:rPr>
        <w:t xml:space="preserve">Sometimes we look around and we see the desert and we assume that all that's going to happen is hardship. If you're in a desert, but you have Jesus in your life, you're not in a desert. You're in a banquet hall. You're at the cafeteria. You’re over at Golden Corral. That's where you are because you have Jesus there. It’s an all-you-can-eat buffet. God provides in those unexpected places, those unexpected times, those deep, dark crevices of our lives. God is with us. </w:t>
      </w:r>
    </w:p>
    <w:p w14:paraId="70BCC9AB" w14:textId="77777777" w:rsidR="001A0DCC" w:rsidRPr="001A0DCC" w:rsidRDefault="001A0DCC" w:rsidP="001A0DCC">
      <w:pPr>
        <w:spacing w:line="276" w:lineRule="auto"/>
        <w:rPr>
          <w:rFonts w:ascii="Calibri" w:hAnsi="Calibri"/>
        </w:rPr>
      </w:pPr>
    </w:p>
    <w:p w14:paraId="159198F7" w14:textId="6B95D6C4" w:rsidR="001A0DCC" w:rsidRPr="001A0DCC" w:rsidRDefault="001A0DCC" w:rsidP="001A0DCC">
      <w:pPr>
        <w:spacing w:line="276" w:lineRule="auto"/>
        <w:rPr>
          <w:rFonts w:ascii="Calibri" w:hAnsi="Calibri"/>
          <w:b/>
          <w:bCs/>
        </w:rPr>
      </w:pPr>
      <w:r w:rsidRPr="001A0DCC">
        <w:rPr>
          <w:rFonts w:ascii="Calibri" w:hAnsi="Calibri"/>
          <w:b/>
          <w:bCs/>
        </w:rPr>
        <w:t xml:space="preserve">2. </w:t>
      </w:r>
      <w:r w:rsidR="00747240">
        <w:rPr>
          <w:rFonts w:ascii="Calibri" w:hAnsi="Calibri"/>
          <w:b/>
          <w:bCs/>
        </w:rPr>
        <w:t xml:space="preserve">God Provides </w:t>
      </w:r>
      <w:r w:rsidRPr="001A0DCC">
        <w:rPr>
          <w:rFonts w:ascii="Calibri" w:hAnsi="Calibri"/>
          <w:b/>
          <w:bCs/>
        </w:rPr>
        <w:t>Supernaturally</w:t>
      </w:r>
    </w:p>
    <w:p w14:paraId="0DA5E851" w14:textId="77777777" w:rsidR="001A0DCC" w:rsidRPr="001A0DCC" w:rsidRDefault="001A0DCC" w:rsidP="001A0DCC">
      <w:pPr>
        <w:spacing w:line="276" w:lineRule="auto"/>
        <w:rPr>
          <w:rFonts w:ascii="Calibri" w:hAnsi="Calibri"/>
          <w:b/>
          <w:bCs/>
        </w:rPr>
      </w:pPr>
    </w:p>
    <w:p w14:paraId="30CE21D3" w14:textId="77777777" w:rsidR="001A0DCC" w:rsidRPr="001A0DCC" w:rsidRDefault="001A0DCC" w:rsidP="001A0DCC">
      <w:pPr>
        <w:spacing w:line="276" w:lineRule="auto"/>
        <w:rPr>
          <w:rFonts w:ascii="Calibri" w:hAnsi="Calibri"/>
        </w:rPr>
      </w:pPr>
      <w:r w:rsidRPr="001A0DCC">
        <w:rPr>
          <w:rFonts w:ascii="Calibri" w:hAnsi="Calibri"/>
        </w:rPr>
        <w:t xml:space="preserve">“Then the Lord said to Moses, ‘I have heard the Israelites’ complaints. Now tell them, “In the evening you will have meat to eat, and in the morning you will have all the bread you want. Then you will know that I am the Lord your God.”’ That evening vast numbers of quail flew in and covered the camp. And the next morning the area around the camp was wet with dew. When the dew evaporated, a flaky substance as fine as frost blanketed the ground. The Israelites were puzzled when they saw it. ‘What is it?’ they asked each other. They had no idea what it was. </w:t>
      </w:r>
      <w:r w:rsidRPr="001A0DCC">
        <w:rPr>
          <w:rFonts w:ascii="Calibri" w:hAnsi="Calibri"/>
          <w:i/>
          <w:iCs/>
        </w:rPr>
        <w:t xml:space="preserve">(Sometimes God’s provision is a surprise.) </w:t>
      </w:r>
      <w:r w:rsidRPr="001A0DCC">
        <w:rPr>
          <w:rFonts w:ascii="Calibri" w:hAnsi="Calibri"/>
        </w:rPr>
        <w:t xml:space="preserve">And Moses told them, ‘It is the food the Lord has given you to eat. These are the Lord’s instructions: Each household should gather as much as it needs. Pick up two quarts for each person in your tent.’ So the people of Israel did as they were told. Some gathered a lot, some only a little. But when they measured it out, everyone had </w:t>
      </w:r>
      <w:r w:rsidRPr="001A0DCC">
        <w:rPr>
          <w:rFonts w:ascii="Calibri" w:hAnsi="Calibri"/>
          <w:u w:val="single"/>
        </w:rPr>
        <w:t>just enough</w:t>
      </w:r>
      <w:r w:rsidRPr="001A0DCC">
        <w:rPr>
          <w:rFonts w:ascii="Calibri" w:hAnsi="Calibri"/>
        </w:rPr>
        <w:t>. Those who gathered a lot had nothing left over, and those who gathered only a little had enough. Each family had just what it needed” (Exodus 16:11-18).</w:t>
      </w:r>
    </w:p>
    <w:p w14:paraId="6EF4708B" w14:textId="77777777" w:rsidR="001A0DCC" w:rsidRPr="001A0DCC" w:rsidRDefault="001A0DCC" w:rsidP="001A0DCC">
      <w:pPr>
        <w:spacing w:line="276" w:lineRule="auto"/>
        <w:rPr>
          <w:rFonts w:ascii="Calibri" w:hAnsi="Calibri"/>
        </w:rPr>
      </w:pPr>
    </w:p>
    <w:p w14:paraId="328E7CFB" w14:textId="77777777" w:rsidR="001A0DCC" w:rsidRPr="001A0DCC" w:rsidRDefault="001A0DCC" w:rsidP="001A0DCC">
      <w:pPr>
        <w:spacing w:line="276" w:lineRule="auto"/>
        <w:rPr>
          <w:rFonts w:ascii="Calibri" w:hAnsi="Calibri"/>
        </w:rPr>
      </w:pPr>
      <w:r w:rsidRPr="001A0DCC">
        <w:rPr>
          <w:rFonts w:ascii="Calibri" w:hAnsi="Calibri"/>
        </w:rPr>
        <w:lastRenderedPageBreak/>
        <w:t xml:space="preserve">That’s beautiful. Supernatural provision. We're in the desert. “What is that stuff on the floor? What is it, Moses?” That's your bread today. That's your daily bread. “What is that?” Oh, that's quail. God is providing meat. God is providing bread. </w:t>
      </w:r>
    </w:p>
    <w:p w14:paraId="1F5D8606" w14:textId="77777777" w:rsidR="001A0DCC" w:rsidRPr="001A0DCC" w:rsidRDefault="001A0DCC" w:rsidP="001A0DCC">
      <w:pPr>
        <w:spacing w:line="276" w:lineRule="auto"/>
        <w:rPr>
          <w:rFonts w:ascii="Calibri" w:hAnsi="Calibri"/>
        </w:rPr>
      </w:pPr>
    </w:p>
    <w:p w14:paraId="61EB49AD" w14:textId="77777777" w:rsidR="001A0DCC" w:rsidRPr="001A0DCC" w:rsidRDefault="001A0DCC" w:rsidP="001A0DCC">
      <w:pPr>
        <w:spacing w:line="276" w:lineRule="auto"/>
        <w:rPr>
          <w:rFonts w:ascii="Calibri" w:hAnsi="Calibri"/>
        </w:rPr>
      </w:pPr>
      <w:r w:rsidRPr="001A0DCC">
        <w:rPr>
          <w:rFonts w:ascii="Calibri" w:hAnsi="Calibri"/>
        </w:rPr>
        <w:t xml:space="preserve">By the way, that's why Jesus taught in the Lord's Prayer, “Give us this day our daily bread.” Bread is sustenance. “Give us this day our daily bread.” That’s supernatural. </w:t>
      </w:r>
    </w:p>
    <w:p w14:paraId="1A766637" w14:textId="77777777" w:rsidR="001A0DCC" w:rsidRPr="001A0DCC" w:rsidRDefault="001A0DCC" w:rsidP="001A0DCC">
      <w:pPr>
        <w:spacing w:line="276" w:lineRule="auto"/>
        <w:rPr>
          <w:rFonts w:ascii="Calibri" w:hAnsi="Calibri"/>
        </w:rPr>
      </w:pPr>
    </w:p>
    <w:p w14:paraId="4B3C02D4" w14:textId="77777777" w:rsidR="001A0DCC" w:rsidRPr="001A0DCC" w:rsidRDefault="001A0DCC" w:rsidP="001A0DCC">
      <w:pPr>
        <w:spacing w:line="276" w:lineRule="auto"/>
        <w:rPr>
          <w:rFonts w:ascii="Calibri" w:hAnsi="Calibri"/>
        </w:rPr>
      </w:pPr>
      <w:r w:rsidRPr="001A0DCC">
        <w:rPr>
          <w:rFonts w:ascii="Calibri" w:hAnsi="Calibri"/>
        </w:rPr>
        <w:t>Now watch this: God provides the quail.</w:t>
      </w:r>
    </w:p>
    <w:p w14:paraId="5845575B" w14:textId="77777777" w:rsidR="001A0DCC" w:rsidRPr="001A0DCC" w:rsidRDefault="001A0DCC" w:rsidP="001A0DCC">
      <w:pPr>
        <w:spacing w:line="276" w:lineRule="auto"/>
        <w:rPr>
          <w:rFonts w:ascii="Calibri" w:hAnsi="Calibri"/>
        </w:rPr>
      </w:pPr>
    </w:p>
    <w:p w14:paraId="77351DD0" w14:textId="77777777" w:rsidR="001A0DCC" w:rsidRPr="001A0DCC" w:rsidRDefault="001A0DCC" w:rsidP="001A0DCC">
      <w:pPr>
        <w:spacing w:line="276" w:lineRule="auto"/>
        <w:rPr>
          <w:rFonts w:ascii="Calibri" w:hAnsi="Calibri"/>
        </w:rPr>
      </w:pPr>
      <w:r w:rsidRPr="001A0DCC">
        <w:rPr>
          <w:rFonts w:ascii="Calibri" w:hAnsi="Calibri"/>
        </w:rPr>
        <w:t>Quail are normal birds. Who knows what a quail is? Anybody been quail hunting before? They tell us that quail migrate from Eastern Africa into Europe and they fly over the Sinai Peninsula. It’s miraculous in the sense that God sends the quail at the perfect time and in mass quantity. For 40 years, God is going to send the quail over to the Israelite camp wherever they are. That is amazing.</w:t>
      </w:r>
    </w:p>
    <w:p w14:paraId="4BC5BA02" w14:textId="77777777" w:rsidR="001A0DCC" w:rsidRPr="001A0DCC" w:rsidRDefault="001A0DCC" w:rsidP="001A0DCC">
      <w:pPr>
        <w:spacing w:line="276" w:lineRule="auto"/>
        <w:rPr>
          <w:rFonts w:ascii="Calibri" w:hAnsi="Calibri"/>
        </w:rPr>
      </w:pPr>
    </w:p>
    <w:p w14:paraId="7B7DCBE5" w14:textId="77777777" w:rsidR="001A0DCC" w:rsidRPr="001A0DCC" w:rsidRDefault="001A0DCC" w:rsidP="001A0DCC">
      <w:pPr>
        <w:spacing w:line="276" w:lineRule="auto"/>
        <w:rPr>
          <w:rFonts w:ascii="Calibri" w:hAnsi="Calibri"/>
        </w:rPr>
      </w:pPr>
      <w:r w:rsidRPr="001A0DCC">
        <w:rPr>
          <w:rFonts w:ascii="Calibri" w:hAnsi="Calibri"/>
        </w:rPr>
        <w:t xml:space="preserve">What's a little bit more normal is that people know what quail are. On the other hand, nobody had ever heard of the manna before. Manna didn't even exist. When they get to the land of promise, the manna dries up because now they’re in the land of plenty. Manna was a short-term solution from God. The manna of God is the supernatural provision. The quail of God is more the natural provision. </w:t>
      </w:r>
    </w:p>
    <w:p w14:paraId="240402FC" w14:textId="77777777" w:rsidR="001A0DCC" w:rsidRPr="001A0DCC" w:rsidRDefault="001A0DCC" w:rsidP="001A0DCC">
      <w:pPr>
        <w:spacing w:line="276" w:lineRule="auto"/>
        <w:rPr>
          <w:rFonts w:ascii="Calibri" w:hAnsi="Calibri"/>
        </w:rPr>
      </w:pPr>
    </w:p>
    <w:p w14:paraId="48F33B83" w14:textId="77777777" w:rsidR="001A0DCC" w:rsidRPr="001A0DCC" w:rsidRDefault="001A0DCC" w:rsidP="001A0DCC">
      <w:pPr>
        <w:spacing w:line="276" w:lineRule="auto"/>
        <w:rPr>
          <w:rFonts w:ascii="Calibri" w:hAnsi="Calibri"/>
        </w:rPr>
      </w:pPr>
      <w:r w:rsidRPr="001A0DCC">
        <w:rPr>
          <w:rFonts w:ascii="Calibri" w:hAnsi="Calibri"/>
        </w:rPr>
        <w:t xml:space="preserve">God provides through extraordinary means and God provides through more normative means. </w:t>
      </w:r>
    </w:p>
    <w:p w14:paraId="363EF2BF" w14:textId="77777777" w:rsidR="001A0DCC" w:rsidRPr="001A0DCC" w:rsidRDefault="001A0DCC" w:rsidP="001A0DCC">
      <w:pPr>
        <w:spacing w:line="276" w:lineRule="auto"/>
        <w:rPr>
          <w:rFonts w:ascii="Calibri" w:hAnsi="Calibri"/>
        </w:rPr>
      </w:pPr>
    </w:p>
    <w:p w14:paraId="72FE8551" w14:textId="77777777" w:rsidR="009E351E" w:rsidRDefault="001A0DCC" w:rsidP="001A0DCC">
      <w:pPr>
        <w:spacing w:line="276" w:lineRule="auto"/>
        <w:rPr>
          <w:rFonts w:ascii="Calibri" w:hAnsi="Calibri"/>
        </w:rPr>
      </w:pPr>
      <w:r w:rsidRPr="001A0DCC">
        <w:rPr>
          <w:rFonts w:ascii="Calibri" w:hAnsi="Calibri"/>
        </w:rPr>
        <w:t xml:space="preserve">Just because God provides something that's more normative, don't see that as not the provision of God. If you're looking for a job and you talk to an old employee and they help you get hired at their new company, that's God's provision in your life. That's the quail. That makes sense. </w:t>
      </w:r>
    </w:p>
    <w:p w14:paraId="1C5A8C69" w14:textId="77777777" w:rsidR="009E351E" w:rsidRDefault="009E351E" w:rsidP="001A0DCC">
      <w:pPr>
        <w:spacing w:line="276" w:lineRule="auto"/>
        <w:rPr>
          <w:rFonts w:ascii="Calibri" w:hAnsi="Calibri"/>
        </w:rPr>
      </w:pPr>
    </w:p>
    <w:p w14:paraId="5F991B6C" w14:textId="294D7A53" w:rsidR="009E351E" w:rsidRDefault="001A0DCC" w:rsidP="001A0DCC">
      <w:pPr>
        <w:spacing w:line="276" w:lineRule="auto"/>
        <w:rPr>
          <w:rFonts w:ascii="Calibri" w:hAnsi="Calibri"/>
        </w:rPr>
      </w:pPr>
      <w:r w:rsidRPr="001A0DCC">
        <w:rPr>
          <w:rFonts w:ascii="Calibri" w:hAnsi="Calibri"/>
        </w:rPr>
        <w:t>But there are other times in your life where God does something</w:t>
      </w:r>
      <w:r w:rsidR="009E351E">
        <w:rPr>
          <w:rFonts w:ascii="Calibri" w:hAnsi="Calibri"/>
        </w:rPr>
        <w:t xml:space="preserve"> </w:t>
      </w:r>
      <w:r w:rsidRPr="001A0DCC">
        <w:rPr>
          <w:rFonts w:ascii="Calibri" w:hAnsi="Calibri"/>
        </w:rPr>
        <w:t xml:space="preserve">and it makes no sense. You have those manna moments. A manna moment comes through prayer. If you will press into prayer, if you will pray through that problem in your life, you will have a manna moment. </w:t>
      </w:r>
    </w:p>
    <w:p w14:paraId="0552D1D2" w14:textId="77777777" w:rsidR="009E351E" w:rsidRDefault="009E351E" w:rsidP="001A0DCC">
      <w:pPr>
        <w:spacing w:line="276" w:lineRule="auto"/>
        <w:rPr>
          <w:rFonts w:ascii="Calibri" w:hAnsi="Calibri"/>
        </w:rPr>
      </w:pPr>
    </w:p>
    <w:p w14:paraId="5B4E8641" w14:textId="018763CC" w:rsidR="001A0DCC" w:rsidRPr="001A0DCC" w:rsidRDefault="001A0DCC" w:rsidP="001A0DCC">
      <w:pPr>
        <w:spacing w:line="276" w:lineRule="auto"/>
        <w:rPr>
          <w:rFonts w:ascii="Calibri" w:hAnsi="Calibri"/>
        </w:rPr>
      </w:pPr>
      <w:r w:rsidRPr="001A0DCC">
        <w:rPr>
          <w:rFonts w:ascii="Calibri" w:hAnsi="Calibri"/>
        </w:rPr>
        <w:t xml:space="preserve">I'm convinced manna moments don't happen quite as frequently as </w:t>
      </w:r>
      <w:r w:rsidR="009E351E">
        <w:rPr>
          <w:rFonts w:ascii="Calibri" w:hAnsi="Calibri"/>
        </w:rPr>
        <w:t>they</w:t>
      </w:r>
      <w:r w:rsidRPr="001A0DCC">
        <w:rPr>
          <w:rFonts w:ascii="Calibri" w:hAnsi="Calibri"/>
        </w:rPr>
        <w:t xml:space="preserve"> did in the camp of Israel (at least in my life they don't), but when they happen, it's awesome. But I need some quail and I need some manna.</w:t>
      </w:r>
    </w:p>
    <w:p w14:paraId="6E815675" w14:textId="77777777" w:rsidR="001A0DCC" w:rsidRPr="001A0DCC" w:rsidRDefault="001A0DCC" w:rsidP="001A0DCC">
      <w:pPr>
        <w:spacing w:line="276" w:lineRule="auto"/>
        <w:rPr>
          <w:rFonts w:ascii="Calibri" w:hAnsi="Calibri"/>
        </w:rPr>
      </w:pPr>
    </w:p>
    <w:p w14:paraId="72DEC774" w14:textId="77777777" w:rsidR="001A0DCC" w:rsidRPr="001A0DCC" w:rsidRDefault="001A0DCC" w:rsidP="001A0DCC">
      <w:pPr>
        <w:spacing w:line="276" w:lineRule="auto"/>
        <w:rPr>
          <w:rFonts w:ascii="Calibri" w:hAnsi="Calibri"/>
        </w:rPr>
      </w:pPr>
      <w:r w:rsidRPr="001A0DCC">
        <w:rPr>
          <w:rFonts w:ascii="Calibri" w:hAnsi="Calibri"/>
        </w:rPr>
        <w:lastRenderedPageBreak/>
        <w:t xml:space="preserve">For Gena and I, one of the manna moments in our life was trying to have children. We tried for almost 10 years to have a child. I know your life is different. Your story is different. Where God is taking you is different. But I will tell you that we stayed in the place of prayer for almost a decade for that, and we found a breakthrough. If you will pray and if you will keep believing God, God will do amazing things in your life. Don't quit. Don't give up. God will do supernatural things. </w:t>
      </w:r>
    </w:p>
    <w:p w14:paraId="67969E35" w14:textId="77777777" w:rsidR="001A0DCC" w:rsidRPr="001A0DCC" w:rsidRDefault="001A0DCC" w:rsidP="001A0DCC">
      <w:pPr>
        <w:spacing w:line="276" w:lineRule="auto"/>
        <w:rPr>
          <w:rFonts w:ascii="Calibri" w:hAnsi="Calibri"/>
        </w:rPr>
      </w:pPr>
    </w:p>
    <w:p w14:paraId="184034D8" w14:textId="6CF80561" w:rsidR="001A0DCC" w:rsidRPr="001A0DCC" w:rsidRDefault="001A0DCC" w:rsidP="001A0DCC">
      <w:pPr>
        <w:spacing w:line="276" w:lineRule="auto"/>
        <w:rPr>
          <w:rFonts w:ascii="Calibri" w:hAnsi="Calibri"/>
        </w:rPr>
      </w:pPr>
      <w:r w:rsidRPr="001A0DCC">
        <w:rPr>
          <w:rFonts w:ascii="Calibri" w:hAnsi="Calibri"/>
        </w:rPr>
        <w:t>If God can bring quail for a million people and drop them in the camp, I can guarantee you He can take care of your problem. If God can send the manna every single morning to the people of Israel for 40 years, whatever</w:t>
      </w:r>
      <w:r w:rsidR="00AB1F6A">
        <w:rPr>
          <w:rFonts w:ascii="Calibri" w:hAnsi="Calibri"/>
        </w:rPr>
        <w:t xml:space="preserve"> i</w:t>
      </w:r>
      <w:r w:rsidRPr="001A0DCC">
        <w:rPr>
          <w:rFonts w:ascii="Calibri" w:hAnsi="Calibri"/>
        </w:rPr>
        <w:t xml:space="preserve">s going on in your life is no big deal to God. God provides supernaturally over and over again. </w:t>
      </w:r>
    </w:p>
    <w:p w14:paraId="7237F0EC" w14:textId="77777777" w:rsidR="001A0DCC" w:rsidRPr="001A0DCC" w:rsidRDefault="001A0DCC" w:rsidP="001A0DCC">
      <w:pPr>
        <w:spacing w:line="276" w:lineRule="auto"/>
        <w:rPr>
          <w:rFonts w:ascii="Calibri" w:hAnsi="Calibri"/>
        </w:rPr>
      </w:pPr>
    </w:p>
    <w:p w14:paraId="67227F40" w14:textId="74DCAEA0" w:rsidR="001A0DCC" w:rsidRPr="001A0DCC" w:rsidRDefault="001A0DCC" w:rsidP="001A0DCC">
      <w:pPr>
        <w:spacing w:line="276" w:lineRule="auto"/>
        <w:rPr>
          <w:rFonts w:ascii="Calibri" w:hAnsi="Calibri"/>
        </w:rPr>
      </w:pPr>
      <w:r w:rsidRPr="001A0DCC">
        <w:rPr>
          <w:rFonts w:ascii="Calibri" w:hAnsi="Calibri"/>
        </w:rPr>
        <w:t>He provides enough. That’s what’s great. It says here in the text, if you look at Exodus 16:16-18, everybody had what they needed. It wasn't like God said, “Just a little bit of manna for just this group of people.” No. Everybody got fed. Everybody had what they needed. “Give us this day</w:t>
      </w:r>
      <w:r w:rsidR="00AB1F6A">
        <w:rPr>
          <w:rFonts w:ascii="Calibri" w:hAnsi="Calibri"/>
        </w:rPr>
        <w:t xml:space="preserve"> </w:t>
      </w:r>
      <w:r w:rsidRPr="001A0DCC">
        <w:rPr>
          <w:rFonts w:ascii="Calibri" w:hAnsi="Calibri"/>
        </w:rPr>
        <w:t xml:space="preserve">our daily bread,” Jesus said. There was enough for everyone. </w:t>
      </w:r>
    </w:p>
    <w:p w14:paraId="31789B49" w14:textId="77777777" w:rsidR="001A0DCC" w:rsidRPr="001A0DCC" w:rsidRDefault="001A0DCC" w:rsidP="001A0DCC">
      <w:pPr>
        <w:spacing w:line="276" w:lineRule="auto"/>
        <w:rPr>
          <w:rFonts w:ascii="Calibri" w:hAnsi="Calibri"/>
        </w:rPr>
      </w:pPr>
    </w:p>
    <w:p w14:paraId="7AE9FB9C" w14:textId="5124374B" w:rsidR="001A0DCC" w:rsidRPr="001A0DCC" w:rsidRDefault="001A0DCC" w:rsidP="001A0DCC">
      <w:pPr>
        <w:spacing w:line="276" w:lineRule="auto"/>
        <w:rPr>
          <w:rFonts w:ascii="Calibri" w:hAnsi="Calibri"/>
        </w:rPr>
      </w:pPr>
      <w:r w:rsidRPr="001A0DCC">
        <w:rPr>
          <w:rFonts w:ascii="Calibri" w:hAnsi="Calibri"/>
        </w:rPr>
        <w:t xml:space="preserve">Some people think that God is a God of prosperity only and that if you're a Christian you'll be a millionaire. That’s not in the Bible. Some people think that if you're really spiritual, you will only live in poverty. But I want to tell you, God is a God of plenty. God is a God of enough. That's why Jesus said, “Give us this day our daily bread.” In other words, I'm going to give you what you need today. That's who God is. </w:t>
      </w:r>
    </w:p>
    <w:p w14:paraId="7D66836F" w14:textId="77777777" w:rsidR="001A0DCC" w:rsidRPr="001A0DCC" w:rsidRDefault="001A0DCC" w:rsidP="001A0DCC">
      <w:pPr>
        <w:spacing w:line="276" w:lineRule="auto"/>
        <w:rPr>
          <w:rFonts w:ascii="Calibri" w:hAnsi="Calibri"/>
        </w:rPr>
      </w:pPr>
    </w:p>
    <w:p w14:paraId="60CD2B97" w14:textId="509A7427" w:rsidR="001A0DCC" w:rsidRPr="001A0DCC" w:rsidRDefault="001A0DCC" w:rsidP="001A0DCC">
      <w:pPr>
        <w:spacing w:line="276" w:lineRule="auto"/>
        <w:rPr>
          <w:rFonts w:ascii="Calibri" w:hAnsi="Calibri"/>
        </w:rPr>
      </w:pPr>
      <w:r w:rsidRPr="001A0DCC">
        <w:rPr>
          <w:rFonts w:ascii="Calibri" w:hAnsi="Calibri"/>
        </w:rPr>
        <w:t xml:space="preserve">There have been some seasons in my life where I've had to spend some time over at Taco Bell. There have been some other times in my life where I've had Hacienda Colorado. Sometimes I'm on the Panda Express budget. Sometimes I'm on the P.F. Chang’s budget. I mentioned Golden Corral a minute ago. I’ll mention that again. Sometimes I'm on the Golden Corral budget. </w:t>
      </w:r>
      <w:r w:rsidR="00AB1F6A">
        <w:rPr>
          <w:rFonts w:ascii="Calibri" w:hAnsi="Calibri"/>
        </w:rPr>
        <w:t>So</w:t>
      </w:r>
      <w:r w:rsidRPr="001A0DCC">
        <w:rPr>
          <w:rFonts w:ascii="Calibri" w:hAnsi="Calibri"/>
        </w:rPr>
        <w:t xml:space="preserve">metimes I'm on the Shanahan's budget. But in all that, I've learned to be content in all things. </w:t>
      </w:r>
    </w:p>
    <w:p w14:paraId="3A0E19D8" w14:textId="77777777" w:rsidR="001A0DCC" w:rsidRPr="001A0DCC" w:rsidRDefault="001A0DCC" w:rsidP="001A0DCC">
      <w:pPr>
        <w:spacing w:line="276" w:lineRule="auto"/>
        <w:rPr>
          <w:rFonts w:ascii="Calibri" w:hAnsi="Calibri"/>
        </w:rPr>
      </w:pPr>
    </w:p>
    <w:p w14:paraId="4A025314" w14:textId="77777777" w:rsidR="001A0DCC" w:rsidRPr="001A0DCC" w:rsidRDefault="001A0DCC" w:rsidP="001A0DCC">
      <w:pPr>
        <w:spacing w:line="276" w:lineRule="auto"/>
        <w:rPr>
          <w:rFonts w:ascii="Calibri" w:hAnsi="Calibri"/>
        </w:rPr>
      </w:pPr>
      <w:r w:rsidRPr="001A0DCC">
        <w:rPr>
          <w:rFonts w:ascii="Calibri" w:hAnsi="Calibri"/>
        </w:rPr>
        <w:t xml:space="preserve">That's what Paul said in Philippians. Look at this right here. </w:t>
      </w:r>
    </w:p>
    <w:p w14:paraId="5639F769" w14:textId="77777777" w:rsidR="001A0DCC" w:rsidRPr="001A0DCC" w:rsidRDefault="001A0DCC" w:rsidP="001A0DCC">
      <w:pPr>
        <w:spacing w:line="276" w:lineRule="auto"/>
        <w:rPr>
          <w:rFonts w:ascii="Calibri" w:hAnsi="Calibri"/>
        </w:rPr>
      </w:pPr>
    </w:p>
    <w:p w14:paraId="08D56C7C" w14:textId="77777777" w:rsidR="001A0DCC" w:rsidRPr="001A0DCC" w:rsidRDefault="001A0DCC" w:rsidP="001A0DCC">
      <w:pPr>
        <w:spacing w:line="276" w:lineRule="auto"/>
        <w:rPr>
          <w:rFonts w:ascii="Calibri" w:hAnsi="Calibri"/>
        </w:rPr>
      </w:pPr>
      <w:r w:rsidRPr="001A0DCC">
        <w:rPr>
          <w:rFonts w:ascii="Calibri" w:hAnsi="Calibri"/>
        </w:rPr>
        <w:t>“I know what it is to be in need, and I know what it is to have plenty. I have learned the secret of being content in any and every situation, whether well fed or hungry, or living in plenty or in want” (Philippians 4:12).</w:t>
      </w:r>
    </w:p>
    <w:p w14:paraId="7EAF95C1" w14:textId="77777777" w:rsidR="001A0DCC" w:rsidRPr="001A0DCC" w:rsidRDefault="001A0DCC" w:rsidP="001A0DCC">
      <w:pPr>
        <w:spacing w:line="276" w:lineRule="auto"/>
        <w:rPr>
          <w:rFonts w:ascii="Calibri" w:hAnsi="Calibri"/>
        </w:rPr>
      </w:pPr>
    </w:p>
    <w:p w14:paraId="3110FC9C" w14:textId="77777777" w:rsidR="001A0DCC" w:rsidRPr="001A0DCC" w:rsidRDefault="001A0DCC" w:rsidP="001A0DCC">
      <w:pPr>
        <w:spacing w:line="276" w:lineRule="auto"/>
        <w:rPr>
          <w:rFonts w:ascii="Calibri" w:hAnsi="Calibri"/>
        </w:rPr>
      </w:pPr>
      <w:r w:rsidRPr="001A0DCC">
        <w:rPr>
          <w:rFonts w:ascii="Calibri" w:hAnsi="Calibri"/>
        </w:rPr>
        <w:lastRenderedPageBreak/>
        <w:t>That’s God's plan for our lives is that we would be people who would say, “I may have a little less, I may have a little bit more. God is going to give me what I need, not necessarily what I want all the time. But God is going to be faithful. God will do it.”</w:t>
      </w:r>
    </w:p>
    <w:p w14:paraId="73B7AAEF" w14:textId="77777777" w:rsidR="001A0DCC" w:rsidRPr="001A0DCC" w:rsidRDefault="001A0DCC" w:rsidP="001A0DCC">
      <w:pPr>
        <w:spacing w:line="276" w:lineRule="auto"/>
        <w:rPr>
          <w:rFonts w:ascii="Calibri" w:hAnsi="Calibri"/>
        </w:rPr>
      </w:pPr>
    </w:p>
    <w:p w14:paraId="13D05A29" w14:textId="77777777" w:rsidR="00AB1F6A" w:rsidRDefault="001A0DCC" w:rsidP="001A0DCC">
      <w:pPr>
        <w:spacing w:line="276" w:lineRule="auto"/>
        <w:rPr>
          <w:rFonts w:ascii="Calibri" w:hAnsi="Calibri"/>
        </w:rPr>
      </w:pPr>
      <w:r w:rsidRPr="001A0DCC">
        <w:rPr>
          <w:rFonts w:ascii="Calibri" w:hAnsi="Calibri"/>
        </w:rPr>
        <w:t xml:space="preserve">I love this other part here too. Don’t miss this. God provided the manna and the quail, but the people had to go out and get it. Can I take this a little deeper? The people had to go gather what God had given to them. They had to go pull the feathers off the birds. They had to go scoop up the manna. They had to go out and do it. </w:t>
      </w:r>
    </w:p>
    <w:p w14:paraId="461478C7" w14:textId="77777777" w:rsidR="00AB1F6A" w:rsidRDefault="00AB1F6A" w:rsidP="001A0DCC">
      <w:pPr>
        <w:spacing w:line="276" w:lineRule="auto"/>
        <w:rPr>
          <w:rFonts w:ascii="Calibri" w:hAnsi="Calibri"/>
        </w:rPr>
      </w:pPr>
    </w:p>
    <w:p w14:paraId="3025E949" w14:textId="0AF2BB1C" w:rsidR="001A0DCC" w:rsidRPr="001A0DCC" w:rsidRDefault="00AB1F6A" w:rsidP="001A0DCC">
      <w:pPr>
        <w:spacing w:line="276" w:lineRule="auto"/>
        <w:rPr>
          <w:rFonts w:ascii="Calibri" w:hAnsi="Calibri"/>
        </w:rPr>
      </w:pPr>
      <w:r>
        <w:rPr>
          <w:rFonts w:ascii="Calibri" w:hAnsi="Calibri"/>
        </w:rPr>
        <w:t>Y</w:t>
      </w:r>
      <w:r w:rsidR="001A0DCC" w:rsidRPr="001A0DCC">
        <w:rPr>
          <w:rFonts w:ascii="Calibri" w:hAnsi="Calibri"/>
        </w:rPr>
        <w:t>ou should pray and you should work diligently.</w:t>
      </w:r>
      <w:r>
        <w:rPr>
          <w:rFonts w:ascii="Calibri" w:hAnsi="Calibri"/>
        </w:rPr>
        <w:t xml:space="preserve"> </w:t>
      </w:r>
      <w:r w:rsidR="001A0DCC" w:rsidRPr="001A0DCC">
        <w:rPr>
          <w:rFonts w:ascii="Calibri" w:hAnsi="Calibri"/>
        </w:rPr>
        <w:t xml:space="preserve">God always blesses hard work. Pray and work hard. God didn't just </w:t>
      </w:r>
      <w:r w:rsidRPr="001A0DCC">
        <w:rPr>
          <w:rFonts w:ascii="Calibri" w:hAnsi="Calibri"/>
        </w:rPr>
        <w:t>cook the bird</w:t>
      </w:r>
      <w:r>
        <w:rPr>
          <w:rFonts w:ascii="Calibri" w:hAnsi="Calibri"/>
        </w:rPr>
        <w:t xml:space="preserve"> and </w:t>
      </w:r>
      <w:r w:rsidR="001A0DCC" w:rsidRPr="001A0DCC">
        <w:rPr>
          <w:rFonts w:ascii="Calibri" w:hAnsi="Calibri"/>
        </w:rPr>
        <w:t>serve it up right there before them. They had to prepare it. God provided it, but the people had to go get it.</w:t>
      </w:r>
    </w:p>
    <w:p w14:paraId="397350A4" w14:textId="77777777" w:rsidR="001A0DCC" w:rsidRPr="001A0DCC" w:rsidRDefault="001A0DCC" w:rsidP="001A0DCC">
      <w:pPr>
        <w:spacing w:line="276" w:lineRule="auto"/>
        <w:rPr>
          <w:rFonts w:ascii="Calibri" w:hAnsi="Calibri"/>
        </w:rPr>
      </w:pPr>
    </w:p>
    <w:p w14:paraId="17E9631F" w14:textId="77777777" w:rsidR="001A0DCC" w:rsidRPr="001A0DCC" w:rsidRDefault="001A0DCC" w:rsidP="001A0DCC">
      <w:pPr>
        <w:spacing w:line="276" w:lineRule="auto"/>
        <w:rPr>
          <w:rFonts w:ascii="Calibri" w:hAnsi="Calibri"/>
        </w:rPr>
      </w:pPr>
      <w:r w:rsidRPr="001A0DCC">
        <w:rPr>
          <w:rFonts w:ascii="Calibri" w:hAnsi="Calibri"/>
        </w:rPr>
        <w:t xml:space="preserve">Manna and quail. That's God's provision. It was supernatural. There were not normal explanations for this. I'm sure that eating manna got a little bit old after 40 years. But it was sustenance. It kept the people healthy. It kept the people provided for in a way that they needed to be. </w:t>
      </w:r>
    </w:p>
    <w:p w14:paraId="6F8C50EF" w14:textId="77777777" w:rsidR="001A0DCC" w:rsidRPr="001A0DCC" w:rsidRDefault="001A0DCC" w:rsidP="001A0DCC">
      <w:pPr>
        <w:spacing w:line="276" w:lineRule="auto"/>
        <w:rPr>
          <w:rFonts w:ascii="Calibri" w:hAnsi="Calibri"/>
        </w:rPr>
      </w:pPr>
    </w:p>
    <w:p w14:paraId="7509D543" w14:textId="606F5CDC" w:rsidR="001A0DCC" w:rsidRPr="001A0DCC" w:rsidRDefault="001A0DCC" w:rsidP="001A0DCC">
      <w:pPr>
        <w:spacing w:line="276" w:lineRule="auto"/>
        <w:rPr>
          <w:rFonts w:ascii="Calibri" w:hAnsi="Calibri"/>
          <w:b/>
          <w:bCs/>
        </w:rPr>
      </w:pPr>
      <w:r w:rsidRPr="001A0DCC">
        <w:rPr>
          <w:rFonts w:ascii="Calibri" w:hAnsi="Calibri"/>
          <w:b/>
          <w:bCs/>
        </w:rPr>
        <w:t xml:space="preserve">3. </w:t>
      </w:r>
      <w:r w:rsidR="00747240">
        <w:rPr>
          <w:rFonts w:ascii="Calibri" w:hAnsi="Calibri"/>
          <w:b/>
          <w:bCs/>
        </w:rPr>
        <w:t xml:space="preserve">God Provides </w:t>
      </w:r>
      <w:r w:rsidRPr="001A0DCC">
        <w:rPr>
          <w:rFonts w:ascii="Calibri" w:hAnsi="Calibri"/>
          <w:b/>
          <w:bCs/>
        </w:rPr>
        <w:t>Daily</w:t>
      </w:r>
    </w:p>
    <w:p w14:paraId="15474FAC" w14:textId="77777777" w:rsidR="001A0DCC" w:rsidRPr="001A0DCC" w:rsidRDefault="001A0DCC" w:rsidP="001A0DCC">
      <w:pPr>
        <w:spacing w:line="276" w:lineRule="auto"/>
        <w:rPr>
          <w:rFonts w:ascii="Calibri" w:hAnsi="Calibri"/>
          <w:b/>
          <w:bCs/>
        </w:rPr>
      </w:pPr>
    </w:p>
    <w:p w14:paraId="6BC8355A" w14:textId="77777777" w:rsidR="001A0DCC" w:rsidRPr="001A0DCC" w:rsidRDefault="001A0DCC" w:rsidP="001A0DCC">
      <w:pPr>
        <w:spacing w:line="276" w:lineRule="auto"/>
        <w:rPr>
          <w:rFonts w:ascii="Calibri" w:hAnsi="Calibri"/>
        </w:rPr>
      </w:pPr>
      <w:r w:rsidRPr="001A0DCC">
        <w:rPr>
          <w:rFonts w:ascii="Calibri" w:hAnsi="Calibri"/>
        </w:rPr>
        <w:t xml:space="preserve">“Then Moses told them, ‘Do not keep any of it until morning.’ But some of them didn’t listen and kept some of it until morning. But by then it was full of maggots and had a terrible smell. Moses was very angry with them” (Exodus 19:20). </w:t>
      </w:r>
    </w:p>
    <w:p w14:paraId="7AB39C8D" w14:textId="77777777" w:rsidR="001A0DCC" w:rsidRPr="001A0DCC" w:rsidRDefault="001A0DCC" w:rsidP="001A0DCC">
      <w:pPr>
        <w:spacing w:line="276" w:lineRule="auto"/>
        <w:rPr>
          <w:rFonts w:ascii="Calibri" w:hAnsi="Calibri"/>
        </w:rPr>
      </w:pPr>
    </w:p>
    <w:p w14:paraId="5789CBED" w14:textId="77777777" w:rsidR="001A0DCC" w:rsidRPr="001A0DCC" w:rsidRDefault="001A0DCC" w:rsidP="001A0DCC">
      <w:pPr>
        <w:spacing w:line="276" w:lineRule="auto"/>
        <w:rPr>
          <w:rFonts w:ascii="Calibri" w:hAnsi="Calibri"/>
        </w:rPr>
      </w:pPr>
      <w:r w:rsidRPr="001A0DCC">
        <w:rPr>
          <w:rFonts w:ascii="Calibri" w:hAnsi="Calibri"/>
        </w:rPr>
        <w:t xml:space="preserve">Whenever God starts blessing us, the tendency is always to try to hang on to as much of it as we can. We try to keep as much as we can for ourselves. I believe that the reason that God said to the people, “You will gather the manna on a daily basis,” is because God wanted the people to see their need for God every single day. </w:t>
      </w:r>
    </w:p>
    <w:p w14:paraId="5C6122EE" w14:textId="77777777" w:rsidR="001A0DCC" w:rsidRPr="001A0DCC" w:rsidRDefault="001A0DCC" w:rsidP="001A0DCC">
      <w:pPr>
        <w:spacing w:line="276" w:lineRule="auto"/>
        <w:rPr>
          <w:rFonts w:ascii="Calibri" w:hAnsi="Calibri"/>
        </w:rPr>
      </w:pPr>
    </w:p>
    <w:p w14:paraId="1585EA84" w14:textId="77777777" w:rsidR="001A0DCC" w:rsidRPr="001A0DCC" w:rsidRDefault="001A0DCC" w:rsidP="001A0DCC">
      <w:pPr>
        <w:spacing w:line="276" w:lineRule="auto"/>
        <w:rPr>
          <w:rFonts w:ascii="Calibri" w:hAnsi="Calibri"/>
        </w:rPr>
      </w:pPr>
      <w:r w:rsidRPr="001A0DCC">
        <w:rPr>
          <w:rFonts w:ascii="Calibri" w:hAnsi="Calibri"/>
        </w:rPr>
        <w:t xml:space="preserve">You need God every morning. You need God every day. But when God starts blessing, we try to hoard all of it. The people were trying to put some in their cellar to hang on to it for next month because they had been so destitute. But that was the opposite of what God was teaching them. God was teaching them that every day you're dependent on God. </w:t>
      </w:r>
    </w:p>
    <w:p w14:paraId="4D828C90" w14:textId="77777777" w:rsidR="001A0DCC" w:rsidRPr="001A0DCC" w:rsidRDefault="001A0DCC" w:rsidP="001A0DCC">
      <w:pPr>
        <w:spacing w:line="276" w:lineRule="auto"/>
        <w:rPr>
          <w:rFonts w:ascii="Calibri" w:hAnsi="Calibri"/>
        </w:rPr>
      </w:pPr>
    </w:p>
    <w:p w14:paraId="24575C83" w14:textId="77777777" w:rsidR="001A0DCC" w:rsidRPr="001A0DCC" w:rsidRDefault="001A0DCC" w:rsidP="001A0DCC">
      <w:pPr>
        <w:spacing w:line="276" w:lineRule="auto"/>
        <w:rPr>
          <w:rFonts w:ascii="Calibri" w:hAnsi="Calibri"/>
        </w:rPr>
      </w:pPr>
      <w:r w:rsidRPr="001A0DCC">
        <w:rPr>
          <w:rFonts w:ascii="Calibri" w:hAnsi="Calibri"/>
        </w:rPr>
        <w:t xml:space="preserve">That's why giving and bringing tithes to God is so important. Because when you tithe and give to God, what you're saying is, “I believe that God is going to provide what I need tomorrow, and that I have what I need today.” If you think that you have to hang on to everything that you </w:t>
      </w:r>
      <w:r w:rsidRPr="001A0DCC">
        <w:rPr>
          <w:rFonts w:ascii="Calibri" w:hAnsi="Calibri"/>
        </w:rPr>
        <w:lastRenderedPageBreak/>
        <w:t>have yourself, you're forgetting that God's going to take care of you tomorrow, and the next day, and the next day, just the way that He took care of you this morning.</w:t>
      </w:r>
    </w:p>
    <w:p w14:paraId="4684CC28" w14:textId="77777777" w:rsidR="001A0DCC" w:rsidRPr="001A0DCC" w:rsidRDefault="001A0DCC" w:rsidP="001A0DCC">
      <w:pPr>
        <w:spacing w:line="276" w:lineRule="auto"/>
        <w:rPr>
          <w:rFonts w:ascii="Calibri" w:hAnsi="Calibri"/>
        </w:rPr>
      </w:pPr>
    </w:p>
    <w:p w14:paraId="6F98E7B4" w14:textId="77777777" w:rsidR="001A0DCC" w:rsidRPr="001A0DCC" w:rsidRDefault="001A0DCC" w:rsidP="001A0DCC">
      <w:pPr>
        <w:spacing w:line="276" w:lineRule="auto"/>
        <w:rPr>
          <w:rFonts w:ascii="Calibri" w:hAnsi="Calibri"/>
        </w:rPr>
      </w:pPr>
      <w:r w:rsidRPr="001A0DCC">
        <w:rPr>
          <w:rFonts w:ascii="Calibri" w:hAnsi="Calibri"/>
        </w:rPr>
        <w:t xml:space="preserve">“After this the people gathered the food morning by morning, each family according to its need. And as the sun became hot, the flakes they had not picked up melted and disappeared. </w:t>
      </w:r>
      <w:r w:rsidRPr="001A0DCC">
        <w:rPr>
          <w:rFonts w:ascii="Calibri" w:hAnsi="Calibri"/>
          <w:i/>
          <w:iCs/>
        </w:rPr>
        <w:t xml:space="preserve">(If the manna was not picked up, it just dissipated.) </w:t>
      </w:r>
      <w:r w:rsidRPr="001A0DCC">
        <w:rPr>
          <w:rFonts w:ascii="Calibri" w:hAnsi="Calibri"/>
        </w:rPr>
        <w:t>On the sixth day, they gathered twice as much as usual—four quarts for each person instead of two. Then all the leaders of the community came and asked Moses for an explanation” (Exodus 16:21-22).</w:t>
      </w:r>
    </w:p>
    <w:p w14:paraId="57FDE80A" w14:textId="77777777" w:rsidR="001A0DCC" w:rsidRPr="001A0DCC" w:rsidRDefault="001A0DCC" w:rsidP="001A0DCC">
      <w:pPr>
        <w:spacing w:line="276" w:lineRule="auto"/>
        <w:rPr>
          <w:rFonts w:ascii="Calibri" w:hAnsi="Calibri"/>
        </w:rPr>
      </w:pPr>
    </w:p>
    <w:p w14:paraId="42BBA704" w14:textId="6F586F80" w:rsidR="001A0DCC" w:rsidRPr="001A0DCC" w:rsidRDefault="001A0DCC" w:rsidP="001A0DCC">
      <w:pPr>
        <w:spacing w:line="276" w:lineRule="auto"/>
        <w:rPr>
          <w:rFonts w:ascii="Calibri" w:hAnsi="Calibri"/>
        </w:rPr>
      </w:pPr>
      <w:r w:rsidRPr="001A0DCC">
        <w:rPr>
          <w:rFonts w:ascii="Calibri" w:hAnsi="Calibri"/>
        </w:rPr>
        <w:t>Because the Jewish people worshiped on the Sabbath day, which is actually Saturday in the Jewish tradition (we worship on Sunday, but Jewish people worship on Saturday), they would actually gather a little extra going into the Sabbath so that they wouldn't have to work and gather on the day of worship. This is another miracle. God supernaturally allowed the gathering right before the Sabbath to get them past the Sabbath day</w:t>
      </w:r>
      <w:r w:rsidR="00AB1F6A">
        <w:rPr>
          <w:rFonts w:ascii="Calibri" w:hAnsi="Calibri"/>
        </w:rPr>
        <w:t xml:space="preserve"> </w:t>
      </w:r>
      <w:r w:rsidRPr="001A0DCC">
        <w:rPr>
          <w:rFonts w:ascii="Calibri" w:hAnsi="Calibri"/>
        </w:rPr>
        <w:t xml:space="preserve">so they would have rations of food for that. That's amazing. On Monday, Tuesday, Wednesday, if it's not gathered, it spoils. But come Friday night to Saturday, it's still good. </w:t>
      </w:r>
    </w:p>
    <w:p w14:paraId="3403270F" w14:textId="77777777" w:rsidR="001A0DCC" w:rsidRPr="001A0DCC" w:rsidRDefault="001A0DCC" w:rsidP="001A0DCC">
      <w:pPr>
        <w:spacing w:line="276" w:lineRule="auto"/>
        <w:rPr>
          <w:rFonts w:ascii="Calibri" w:hAnsi="Calibri"/>
        </w:rPr>
      </w:pPr>
    </w:p>
    <w:p w14:paraId="77FE45C9" w14:textId="77777777" w:rsidR="001A0DCC" w:rsidRPr="001A0DCC" w:rsidRDefault="001A0DCC" w:rsidP="001A0DCC">
      <w:pPr>
        <w:spacing w:line="276" w:lineRule="auto"/>
        <w:rPr>
          <w:rFonts w:ascii="Calibri" w:hAnsi="Calibri"/>
        </w:rPr>
      </w:pPr>
      <w:r w:rsidRPr="001A0DCC">
        <w:rPr>
          <w:rFonts w:ascii="Calibri" w:hAnsi="Calibri"/>
        </w:rPr>
        <w:t>God is saying to the people, “I will provide for you. I will take care of you. I will do what you need. I will bring daily provision in your life.”</w:t>
      </w:r>
    </w:p>
    <w:p w14:paraId="70C819F7" w14:textId="77777777" w:rsidR="001A0DCC" w:rsidRPr="001A0DCC" w:rsidRDefault="001A0DCC" w:rsidP="001A0DCC">
      <w:pPr>
        <w:spacing w:line="276" w:lineRule="auto"/>
        <w:rPr>
          <w:rFonts w:ascii="Calibri" w:hAnsi="Calibri"/>
        </w:rPr>
      </w:pPr>
    </w:p>
    <w:p w14:paraId="479912F0" w14:textId="3B1F3F55" w:rsidR="001A0DCC" w:rsidRPr="001A0DCC" w:rsidRDefault="001A0DCC" w:rsidP="001A0DCC">
      <w:pPr>
        <w:spacing w:line="276" w:lineRule="auto"/>
        <w:rPr>
          <w:rFonts w:ascii="Calibri" w:hAnsi="Calibri"/>
        </w:rPr>
      </w:pPr>
      <w:r w:rsidRPr="001A0DCC">
        <w:rPr>
          <w:rFonts w:ascii="Calibri" w:hAnsi="Calibri"/>
        </w:rPr>
        <w:t>If you're to the point in your life where you don't believe that you need God's provision, you're like, “My house is paid for. I'm good. I have everything I nee</w:t>
      </w:r>
      <w:r w:rsidR="00AB1F6A">
        <w:rPr>
          <w:rFonts w:ascii="Calibri" w:hAnsi="Calibri"/>
        </w:rPr>
        <w:t>d</w:t>
      </w:r>
      <w:r w:rsidRPr="001A0DCC">
        <w:rPr>
          <w:rFonts w:ascii="Calibri" w:hAnsi="Calibri"/>
        </w:rPr>
        <w:t>,” your vision for your life is too small. If you would begin to see God as your provider, you would have a much bigger perspective over your life. You would see your life in a whole new way. If you think you have it all dialed in and you don't really need God, you're just experiencing a small part of what God may have for you.</w:t>
      </w:r>
    </w:p>
    <w:p w14:paraId="567864EA" w14:textId="77777777" w:rsidR="001A0DCC" w:rsidRPr="001A0DCC" w:rsidRDefault="001A0DCC" w:rsidP="001A0DCC">
      <w:pPr>
        <w:spacing w:line="276" w:lineRule="auto"/>
        <w:rPr>
          <w:rFonts w:ascii="Calibri" w:hAnsi="Calibri"/>
        </w:rPr>
      </w:pPr>
    </w:p>
    <w:p w14:paraId="63C45C24" w14:textId="2E35CF1F" w:rsidR="001A0DCC" w:rsidRPr="001A0DCC" w:rsidRDefault="001A0DCC" w:rsidP="001A0DCC">
      <w:pPr>
        <w:spacing w:line="276" w:lineRule="auto"/>
        <w:rPr>
          <w:rFonts w:ascii="Calibri" w:hAnsi="Calibri"/>
        </w:rPr>
      </w:pPr>
      <w:r w:rsidRPr="001A0DCC">
        <w:rPr>
          <w:rFonts w:ascii="Calibri" w:hAnsi="Calibri"/>
        </w:rPr>
        <w:t xml:space="preserve">We need God. We need daily bread. I hope you get up in the morning and pray for God to bring daily bread in your life. </w:t>
      </w:r>
    </w:p>
    <w:p w14:paraId="7F0FC9EF" w14:textId="77777777" w:rsidR="001A0DCC" w:rsidRPr="001A0DCC" w:rsidRDefault="001A0DCC" w:rsidP="001A0DCC">
      <w:pPr>
        <w:spacing w:line="276" w:lineRule="auto"/>
        <w:rPr>
          <w:rFonts w:ascii="Calibri" w:hAnsi="Calibri"/>
        </w:rPr>
      </w:pPr>
    </w:p>
    <w:p w14:paraId="1BC2D581" w14:textId="77777777" w:rsidR="001A0DCC" w:rsidRPr="001A0DCC" w:rsidRDefault="001A0DCC" w:rsidP="001A0DCC">
      <w:pPr>
        <w:spacing w:line="276" w:lineRule="auto"/>
        <w:rPr>
          <w:rFonts w:ascii="Calibri" w:hAnsi="Calibri"/>
        </w:rPr>
      </w:pPr>
      <w:r w:rsidRPr="001A0DCC">
        <w:rPr>
          <w:rFonts w:ascii="Calibri" w:hAnsi="Calibri"/>
        </w:rPr>
        <w:t>God wants us to depend on Him. Because He knows if we don't depend on Him for daily bread, we will depend on other things. If we depend on other things, we will utterly be disappointed. Are you relying on your boss, your career, your intellect, your résumé, your education, or are you relying and depending on God as the great provider in your life?</w:t>
      </w:r>
    </w:p>
    <w:p w14:paraId="1C857D1F" w14:textId="77777777" w:rsidR="001A0DCC" w:rsidRPr="001A0DCC" w:rsidRDefault="001A0DCC" w:rsidP="001A0DCC">
      <w:pPr>
        <w:spacing w:line="276" w:lineRule="auto"/>
        <w:rPr>
          <w:rFonts w:ascii="Calibri" w:hAnsi="Calibri"/>
        </w:rPr>
      </w:pPr>
    </w:p>
    <w:p w14:paraId="481DDE23" w14:textId="77777777" w:rsidR="001A0DCC" w:rsidRPr="001A0DCC" w:rsidRDefault="001A0DCC" w:rsidP="001A0DCC">
      <w:pPr>
        <w:spacing w:line="276" w:lineRule="auto"/>
        <w:rPr>
          <w:rFonts w:ascii="Calibri" w:hAnsi="Calibri"/>
        </w:rPr>
      </w:pPr>
      <w:r w:rsidRPr="001A0DCC">
        <w:rPr>
          <w:rFonts w:ascii="Calibri" w:hAnsi="Calibri"/>
        </w:rPr>
        <w:t xml:space="preserve">It’s not selfish to pray that God would give you a car that doesn't break down so you can get to work. You should do that. It's not selfish to pray that you could live in a house where your kids </w:t>
      </w:r>
      <w:r w:rsidRPr="001A0DCC">
        <w:rPr>
          <w:rFonts w:ascii="Calibri" w:hAnsi="Calibri"/>
        </w:rPr>
        <w:lastRenderedPageBreak/>
        <w:t xml:space="preserve">could go to school in a good school district. You ought to pray that for your family. That’s not being selfish. That's being wise. That’s being smart. That’s being godly. That's being responsible. We need to pray for God to meet our daily needs. That's why it's in the Lord's Prayer. </w:t>
      </w:r>
    </w:p>
    <w:p w14:paraId="3CDFB051" w14:textId="77777777" w:rsidR="001A0DCC" w:rsidRPr="001A0DCC" w:rsidRDefault="001A0DCC" w:rsidP="001A0DCC">
      <w:pPr>
        <w:spacing w:line="276" w:lineRule="auto"/>
        <w:rPr>
          <w:rFonts w:ascii="Calibri" w:hAnsi="Calibri"/>
        </w:rPr>
      </w:pPr>
    </w:p>
    <w:p w14:paraId="6C7BF7D4" w14:textId="77777777" w:rsidR="001A0DCC" w:rsidRPr="001A0DCC" w:rsidRDefault="001A0DCC" w:rsidP="001A0DCC">
      <w:pPr>
        <w:spacing w:line="276" w:lineRule="auto"/>
        <w:rPr>
          <w:rFonts w:ascii="Calibri" w:hAnsi="Calibri"/>
        </w:rPr>
      </w:pPr>
      <w:r w:rsidRPr="001A0DCC">
        <w:rPr>
          <w:rFonts w:ascii="Calibri" w:hAnsi="Calibri"/>
        </w:rPr>
        <w:t xml:space="preserve">Wherever bread is mentioned, it not only refers to physical sustenance, but it also refers to spiritual sustenance in your life. When Jesus said, “Give us this day our daily bread,” I believe that He was not just talking about money in the bank, but He was also talking about the spiritual food that our soul needs to get through the day. We need spiritual sustenance. </w:t>
      </w:r>
    </w:p>
    <w:p w14:paraId="6ADF6923" w14:textId="77777777" w:rsidR="001A0DCC" w:rsidRPr="001A0DCC" w:rsidRDefault="001A0DCC" w:rsidP="001A0DCC">
      <w:pPr>
        <w:spacing w:line="276" w:lineRule="auto"/>
        <w:rPr>
          <w:rFonts w:ascii="Calibri" w:hAnsi="Calibri"/>
        </w:rPr>
      </w:pPr>
    </w:p>
    <w:p w14:paraId="17D15DED" w14:textId="6157A549" w:rsidR="001A0DCC" w:rsidRPr="001A0DCC" w:rsidRDefault="001A0DCC" w:rsidP="001A0DCC">
      <w:pPr>
        <w:spacing w:line="276" w:lineRule="auto"/>
        <w:rPr>
          <w:rFonts w:ascii="Calibri" w:hAnsi="Calibri"/>
        </w:rPr>
      </w:pPr>
      <w:r w:rsidRPr="001A0DCC">
        <w:rPr>
          <w:rFonts w:ascii="Calibri" w:hAnsi="Calibri"/>
        </w:rPr>
        <w:t>I eat every day. I hope you do, too. Most of us do. Right? Your body is designed to eat daily. Did you know that your spirit needs to eat daily? You’ve got to feed your spirit. You have to open God's word</w:t>
      </w:r>
      <w:r w:rsidR="004F6027">
        <w:rPr>
          <w:rFonts w:ascii="Calibri" w:hAnsi="Calibri"/>
        </w:rPr>
        <w:t>.</w:t>
      </w:r>
      <w:r w:rsidRPr="001A0DCC">
        <w:rPr>
          <w:rFonts w:ascii="Calibri" w:hAnsi="Calibri"/>
        </w:rPr>
        <w:t xml:space="preserve"> You have to get in prayer. You feed your spirit. </w:t>
      </w:r>
    </w:p>
    <w:p w14:paraId="560D0A77" w14:textId="77777777" w:rsidR="001A0DCC" w:rsidRPr="001A0DCC" w:rsidRDefault="001A0DCC" w:rsidP="001A0DCC">
      <w:pPr>
        <w:spacing w:line="276" w:lineRule="auto"/>
        <w:rPr>
          <w:rFonts w:ascii="Calibri" w:hAnsi="Calibri"/>
        </w:rPr>
      </w:pPr>
    </w:p>
    <w:p w14:paraId="4D574801" w14:textId="77777777" w:rsidR="001A0DCC" w:rsidRPr="001A0DCC" w:rsidRDefault="001A0DCC" w:rsidP="001A0DCC">
      <w:pPr>
        <w:spacing w:line="276" w:lineRule="auto"/>
        <w:rPr>
          <w:rFonts w:ascii="Calibri" w:hAnsi="Calibri"/>
        </w:rPr>
      </w:pPr>
      <w:r w:rsidRPr="001A0DCC">
        <w:rPr>
          <w:rFonts w:ascii="Calibri" w:hAnsi="Calibri"/>
        </w:rPr>
        <w:t xml:space="preserve">Sometimes we think that we can come to church on Sunday, one day a week, and that we could have enough spiritual sustenance to get us through the week. Then we wonder why we are so lethargic spiritually. It might be because you're not eating enough. </w:t>
      </w:r>
    </w:p>
    <w:p w14:paraId="287220DC" w14:textId="77777777" w:rsidR="001A0DCC" w:rsidRPr="001A0DCC" w:rsidRDefault="001A0DCC" w:rsidP="001A0DCC">
      <w:pPr>
        <w:spacing w:line="276" w:lineRule="auto"/>
        <w:rPr>
          <w:rFonts w:ascii="Calibri" w:hAnsi="Calibri"/>
        </w:rPr>
      </w:pPr>
    </w:p>
    <w:p w14:paraId="3D63713D" w14:textId="77777777" w:rsidR="001A0DCC" w:rsidRPr="001A0DCC" w:rsidRDefault="001A0DCC" w:rsidP="001A0DCC">
      <w:pPr>
        <w:spacing w:line="276" w:lineRule="auto"/>
        <w:rPr>
          <w:rFonts w:ascii="Calibri" w:hAnsi="Calibri"/>
        </w:rPr>
      </w:pPr>
      <w:r w:rsidRPr="001A0DCC">
        <w:rPr>
          <w:rFonts w:ascii="Calibri" w:hAnsi="Calibri"/>
        </w:rPr>
        <w:t xml:space="preserve">I went to the doctor a couple of years ago. I said, “I feel sluggish.” My doctor said, “What are you eating for breakfast? You have low blood sugar.” I said, “I'm eating nothing.” She looked at me and laughed. She said, “Well no wonder. If you will eat protein in the morning, you will feel much better.” I was like, “Really? It works like that?” She said, “Yes.” Guess what? I started eating differently and I started feeling better. How you feel is related to how you eat. </w:t>
      </w:r>
    </w:p>
    <w:p w14:paraId="2AFBF86B" w14:textId="77777777" w:rsidR="001A0DCC" w:rsidRPr="001A0DCC" w:rsidRDefault="001A0DCC" w:rsidP="001A0DCC">
      <w:pPr>
        <w:spacing w:line="276" w:lineRule="auto"/>
        <w:rPr>
          <w:rFonts w:ascii="Calibri" w:hAnsi="Calibri"/>
        </w:rPr>
      </w:pPr>
    </w:p>
    <w:p w14:paraId="1F75F0BF" w14:textId="7A6CD73B" w:rsidR="001A0DCC" w:rsidRPr="001A0DCC" w:rsidRDefault="001A0DCC" w:rsidP="001A0DCC">
      <w:pPr>
        <w:spacing w:line="276" w:lineRule="auto"/>
        <w:rPr>
          <w:rFonts w:ascii="Calibri" w:hAnsi="Calibri"/>
        </w:rPr>
      </w:pPr>
      <w:r w:rsidRPr="001A0DCC">
        <w:rPr>
          <w:rFonts w:ascii="Calibri" w:hAnsi="Calibri"/>
        </w:rPr>
        <w:t xml:space="preserve">The same is true with God. If you have no spiritual appetite in your life, you have to wonder, “Am I eating the bread of life, the word of God, Jesus Christ? Am I feasting on that or am I just starving myself to death? </w:t>
      </w:r>
    </w:p>
    <w:p w14:paraId="0AA19AFE" w14:textId="77777777" w:rsidR="001A0DCC" w:rsidRPr="001A0DCC" w:rsidRDefault="001A0DCC" w:rsidP="001A0DCC">
      <w:pPr>
        <w:spacing w:line="276" w:lineRule="auto"/>
        <w:rPr>
          <w:rFonts w:ascii="Calibri" w:hAnsi="Calibri"/>
        </w:rPr>
      </w:pPr>
    </w:p>
    <w:p w14:paraId="74C3C050" w14:textId="77777777" w:rsidR="001A0DCC" w:rsidRPr="001A0DCC" w:rsidRDefault="001A0DCC" w:rsidP="001A0DCC">
      <w:pPr>
        <w:spacing w:line="276" w:lineRule="auto"/>
        <w:rPr>
          <w:rFonts w:ascii="Calibri" w:hAnsi="Calibri"/>
        </w:rPr>
      </w:pPr>
      <w:r w:rsidRPr="001A0DCC">
        <w:rPr>
          <w:rFonts w:ascii="Calibri" w:hAnsi="Calibri"/>
        </w:rPr>
        <w:t xml:space="preserve">Sometimes Christians talk about how they're not being fed. Let me tell you something today. There's only one person who can feed you, and that is you. Nobody else can feed you. You have to be responsible for your feeding. Because what I do up here on Sunday is one day a week. How are you going to live one day a week? </w:t>
      </w:r>
    </w:p>
    <w:p w14:paraId="14B5A631" w14:textId="77777777" w:rsidR="001A0DCC" w:rsidRPr="001A0DCC" w:rsidRDefault="001A0DCC" w:rsidP="001A0DCC">
      <w:pPr>
        <w:spacing w:line="276" w:lineRule="auto"/>
        <w:rPr>
          <w:rFonts w:ascii="Calibri" w:hAnsi="Calibri"/>
        </w:rPr>
      </w:pPr>
    </w:p>
    <w:p w14:paraId="17B55349" w14:textId="7D56D2C6" w:rsidR="001A0DCC" w:rsidRPr="001A0DCC" w:rsidRDefault="001A0DCC" w:rsidP="001A0DCC">
      <w:pPr>
        <w:spacing w:line="276" w:lineRule="auto"/>
        <w:rPr>
          <w:rFonts w:ascii="Calibri" w:hAnsi="Calibri"/>
        </w:rPr>
      </w:pPr>
      <w:r w:rsidRPr="001A0DCC">
        <w:rPr>
          <w:rFonts w:ascii="Calibri" w:hAnsi="Calibri"/>
        </w:rPr>
        <w:t xml:space="preserve">When I was a little kid, my mom used to feed me all the time. Then when I got a little bit bigger, I learned to get some fruit off the counter. Then I could get some </w:t>
      </w:r>
      <w:proofErr w:type="spellStart"/>
      <w:r w:rsidRPr="001A0DCC">
        <w:rPr>
          <w:rFonts w:ascii="Calibri" w:hAnsi="Calibri"/>
        </w:rPr>
        <w:t>jello</w:t>
      </w:r>
      <w:proofErr w:type="spellEnd"/>
      <w:r w:rsidRPr="001A0DCC">
        <w:rPr>
          <w:rFonts w:ascii="Calibri" w:hAnsi="Calibri"/>
        </w:rPr>
        <w:t xml:space="preserve"> out of the refrigerator to eat a snack. Then when I got a little bit bigger, I could even make my own sandwich. Then when I got into high school, I learned how to make my own spaghetti. Pretty cool. Now I'm an adult </w:t>
      </w:r>
      <w:r w:rsidRPr="001A0DCC">
        <w:rPr>
          <w:rFonts w:ascii="Calibri" w:hAnsi="Calibri"/>
        </w:rPr>
        <w:lastRenderedPageBreak/>
        <w:t>and Gena cooks for me! I think that I would be capable of cooking a meal. I think. (In faith, I'm saying that.) But the truth is, the last time I cried about not being fed, I was a toddler.</w:t>
      </w:r>
    </w:p>
    <w:p w14:paraId="2248D4D0" w14:textId="77777777" w:rsidR="001A0DCC" w:rsidRPr="001A0DCC" w:rsidRDefault="001A0DCC" w:rsidP="001A0DCC">
      <w:pPr>
        <w:spacing w:line="276" w:lineRule="auto"/>
        <w:rPr>
          <w:rFonts w:ascii="Calibri" w:hAnsi="Calibri"/>
        </w:rPr>
      </w:pPr>
    </w:p>
    <w:p w14:paraId="5F18F95E" w14:textId="77777777" w:rsidR="001A0DCC" w:rsidRPr="001A0DCC" w:rsidRDefault="001A0DCC" w:rsidP="001A0DCC">
      <w:pPr>
        <w:spacing w:line="276" w:lineRule="auto"/>
        <w:rPr>
          <w:rFonts w:ascii="Calibri" w:hAnsi="Calibri"/>
        </w:rPr>
      </w:pPr>
      <w:r w:rsidRPr="001A0DCC">
        <w:rPr>
          <w:rFonts w:ascii="Calibri" w:hAnsi="Calibri"/>
        </w:rPr>
        <w:t xml:space="preserve">I wonder how many Christians today are crying about not being fed because they are not feeding themselves. You have to feed yourself. Get your Bible open. Get your devotional book. Get on your knees before God. Feed your spirit. Without it, you will be lethargic spiritually. You will have no energy to do anything for God. </w:t>
      </w:r>
    </w:p>
    <w:p w14:paraId="5C2361C4" w14:textId="77777777" w:rsidR="001A0DCC" w:rsidRPr="001A0DCC" w:rsidRDefault="001A0DCC" w:rsidP="001A0DCC">
      <w:pPr>
        <w:spacing w:line="276" w:lineRule="auto"/>
        <w:rPr>
          <w:rFonts w:ascii="Calibri" w:hAnsi="Calibri"/>
        </w:rPr>
      </w:pPr>
    </w:p>
    <w:p w14:paraId="546A7524" w14:textId="77777777" w:rsidR="001A0DCC" w:rsidRPr="001A0DCC" w:rsidRDefault="001A0DCC" w:rsidP="001A0DCC">
      <w:pPr>
        <w:spacing w:line="276" w:lineRule="auto"/>
        <w:rPr>
          <w:rFonts w:ascii="Calibri" w:hAnsi="Calibri"/>
        </w:rPr>
      </w:pPr>
      <w:r w:rsidRPr="001A0DCC">
        <w:rPr>
          <w:rFonts w:ascii="Calibri" w:hAnsi="Calibri"/>
        </w:rPr>
        <w:t>I've been meditating this week on Psalm 50:15 – “Call on me in the day of trouble, and I will deliver you.” Isn’t that great? That's been food for my soul this week.</w:t>
      </w:r>
    </w:p>
    <w:p w14:paraId="131CD739" w14:textId="77777777" w:rsidR="001A0DCC" w:rsidRPr="001A0DCC" w:rsidRDefault="001A0DCC" w:rsidP="001A0DCC">
      <w:pPr>
        <w:spacing w:line="276" w:lineRule="auto"/>
        <w:rPr>
          <w:rFonts w:ascii="Calibri" w:hAnsi="Calibri"/>
        </w:rPr>
      </w:pPr>
    </w:p>
    <w:p w14:paraId="547963D2" w14:textId="5655F74E" w:rsidR="001A0DCC" w:rsidRPr="001A0DCC" w:rsidRDefault="001A0DCC" w:rsidP="001A0DCC">
      <w:pPr>
        <w:spacing w:line="276" w:lineRule="auto"/>
        <w:rPr>
          <w:rFonts w:ascii="Calibri" w:hAnsi="Calibri"/>
        </w:rPr>
      </w:pPr>
      <w:r w:rsidRPr="001A0DCC">
        <w:rPr>
          <w:rFonts w:ascii="Calibri" w:hAnsi="Calibri"/>
        </w:rPr>
        <w:t xml:space="preserve">I hope you have some Scripture verses you're thinking about this week. Go home and think about Exodus 16. </w:t>
      </w:r>
      <w:r w:rsidR="004B7782">
        <w:rPr>
          <w:rFonts w:ascii="Calibri" w:hAnsi="Calibri"/>
        </w:rPr>
        <w:t>T</w:t>
      </w:r>
      <w:r w:rsidRPr="001A0DCC">
        <w:rPr>
          <w:rFonts w:ascii="Calibri" w:hAnsi="Calibri"/>
        </w:rPr>
        <w:t>ake your notes home with you. That's why I give you the notes in the first place, by the way. Feed your soul. Feed your spirit. You have to feed yourself.</w:t>
      </w:r>
    </w:p>
    <w:p w14:paraId="4FF75F62" w14:textId="77777777" w:rsidR="001A0DCC" w:rsidRPr="001A0DCC" w:rsidRDefault="001A0DCC" w:rsidP="001A0DCC">
      <w:pPr>
        <w:spacing w:line="276" w:lineRule="auto"/>
        <w:rPr>
          <w:rFonts w:ascii="Calibri" w:hAnsi="Calibri"/>
        </w:rPr>
      </w:pPr>
    </w:p>
    <w:p w14:paraId="60130240" w14:textId="77777777" w:rsidR="001A0DCC" w:rsidRPr="001A0DCC" w:rsidRDefault="001A0DCC" w:rsidP="001A0DCC">
      <w:pPr>
        <w:spacing w:line="276" w:lineRule="auto"/>
        <w:rPr>
          <w:rFonts w:ascii="Calibri" w:hAnsi="Calibri"/>
        </w:rPr>
      </w:pPr>
      <w:r w:rsidRPr="001A0DCC">
        <w:rPr>
          <w:rFonts w:ascii="Calibri" w:hAnsi="Calibri"/>
        </w:rPr>
        <w:t>When you know God is going to provide for you, it will bring contentment in your life, as we saw in Philippians 4. Paul said, “I've been through some times where I didn't have anything or I had very little. I had some times when I had a lot. But I was content because I knew God was going to take care of what needed to happen. I'm confident in the Lord. I've learned to be content in all things.”</w:t>
      </w:r>
    </w:p>
    <w:p w14:paraId="544A2E4F" w14:textId="77777777" w:rsidR="001A0DCC" w:rsidRPr="001A0DCC" w:rsidRDefault="001A0DCC" w:rsidP="001A0DCC">
      <w:pPr>
        <w:spacing w:line="276" w:lineRule="auto"/>
        <w:rPr>
          <w:rFonts w:ascii="Calibri" w:hAnsi="Calibri"/>
        </w:rPr>
      </w:pPr>
    </w:p>
    <w:p w14:paraId="3CDF7D78" w14:textId="77777777" w:rsidR="001A0DCC" w:rsidRPr="001A0DCC" w:rsidRDefault="001A0DCC" w:rsidP="001A0DCC">
      <w:pPr>
        <w:spacing w:line="276" w:lineRule="auto"/>
        <w:rPr>
          <w:rFonts w:ascii="Calibri" w:hAnsi="Calibri"/>
        </w:rPr>
      </w:pPr>
      <w:r w:rsidRPr="001A0DCC">
        <w:rPr>
          <w:rFonts w:ascii="Calibri" w:hAnsi="Calibri"/>
        </w:rPr>
        <w:t xml:space="preserve">If God leads you through a desert, then you'll be in a desert. But it'll be a buffet with Jesus because His word is there with you. </w:t>
      </w:r>
    </w:p>
    <w:p w14:paraId="64DD263B" w14:textId="77777777" w:rsidR="001A0DCC" w:rsidRPr="001A0DCC" w:rsidRDefault="001A0DCC" w:rsidP="001A0DCC">
      <w:pPr>
        <w:spacing w:line="276" w:lineRule="auto"/>
        <w:rPr>
          <w:rFonts w:ascii="Calibri" w:hAnsi="Calibri"/>
        </w:rPr>
      </w:pPr>
    </w:p>
    <w:p w14:paraId="131083C5" w14:textId="77777777" w:rsidR="001A0DCC" w:rsidRPr="001A0DCC" w:rsidRDefault="001A0DCC" w:rsidP="001A0DCC">
      <w:pPr>
        <w:spacing w:line="276" w:lineRule="auto"/>
        <w:rPr>
          <w:rFonts w:ascii="Calibri" w:hAnsi="Calibri"/>
        </w:rPr>
      </w:pPr>
      <w:r w:rsidRPr="001A0DCC">
        <w:rPr>
          <w:rFonts w:ascii="Calibri" w:hAnsi="Calibri"/>
        </w:rPr>
        <w:t xml:space="preserve">Jesus is referred to as the bread of life. Ten times in the gospel of John, Jesus says, “I am the bread of life,” or He refers to Himself in that context. The bread of God is not only the manna, not only God's provision, not only the word of God, but it's the Person of Jesus. That’s why Jesus said, “The person who will eat of my flesh and drink of my blood will be my disciple.” The moment that you put your faith in Jesus Christ for your salvation is the moment that you eat of His table. You eat of the Person of Jesus. You become one with Jesus. You become a partaker in who Jesus is in your life. That's what we need. </w:t>
      </w:r>
    </w:p>
    <w:p w14:paraId="7B9BEA57" w14:textId="77777777" w:rsidR="001A0DCC" w:rsidRPr="001A0DCC" w:rsidRDefault="001A0DCC" w:rsidP="001A0DCC">
      <w:pPr>
        <w:spacing w:line="276" w:lineRule="auto"/>
        <w:rPr>
          <w:rFonts w:ascii="Calibri" w:hAnsi="Calibri"/>
        </w:rPr>
      </w:pPr>
    </w:p>
    <w:p w14:paraId="2779FA47" w14:textId="77777777" w:rsidR="001A0DCC" w:rsidRPr="001A0DCC" w:rsidRDefault="001A0DCC" w:rsidP="001A0DCC">
      <w:pPr>
        <w:spacing w:line="276" w:lineRule="auto"/>
        <w:rPr>
          <w:rFonts w:ascii="Calibri" w:hAnsi="Calibri"/>
        </w:rPr>
      </w:pPr>
      <w:r w:rsidRPr="001A0DCC">
        <w:rPr>
          <w:rFonts w:ascii="Calibri" w:hAnsi="Calibri"/>
        </w:rPr>
        <w:t xml:space="preserve">Have you opened your mouth and have you consumed Jesus, the bread of life? I want to give you an opportunity in just a moment to do that because it's the most important, significant decision that you'll ever make. Provision starts with eating the bread of life, Jesus Christ. </w:t>
      </w:r>
    </w:p>
    <w:p w14:paraId="0D833436" w14:textId="77777777" w:rsidR="001A0DCC" w:rsidRPr="001A0DCC" w:rsidRDefault="001A0DCC" w:rsidP="001A0DCC">
      <w:pPr>
        <w:spacing w:line="276" w:lineRule="auto"/>
        <w:rPr>
          <w:rFonts w:ascii="Calibri" w:hAnsi="Calibri"/>
        </w:rPr>
      </w:pPr>
    </w:p>
    <w:p w14:paraId="7D76BADA" w14:textId="27007E3B" w:rsidR="001A0DCC" w:rsidRPr="001A0DCC" w:rsidRDefault="001A0DCC" w:rsidP="001A0DCC">
      <w:pPr>
        <w:spacing w:line="276" w:lineRule="auto"/>
        <w:rPr>
          <w:rFonts w:ascii="Calibri" w:hAnsi="Calibri"/>
        </w:rPr>
      </w:pPr>
      <w:r w:rsidRPr="001A0DCC">
        <w:rPr>
          <w:rFonts w:ascii="Calibri" w:hAnsi="Calibri"/>
        </w:rPr>
        <w:lastRenderedPageBreak/>
        <w:t>I believe this: Today can be a brand-new day in your life as God provides manna in the desert</w:t>
      </w:r>
      <w:r w:rsidR="004B7782">
        <w:rPr>
          <w:rFonts w:ascii="Calibri" w:hAnsi="Calibri"/>
        </w:rPr>
        <w:t xml:space="preserve"> and</w:t>
      </w:r>
      <w:r w:rsidRPr="001A0DCC">
        <w:rPr>
          <w:rFonts w:ascii="Calibri" w:hAnsi="Calibri"/>
        </w:rPr>
        <w:t xml:space="preserve"> quail when it seems like there is none. God provides for us unexpectedly, supernaturally, and daily. That’s why it's a brand-new day. </w:t>
      </w:r>
    </w:p>
    <w:p w14:paraId="4EEB4916" w14:textId="77777777" w:rsidR="001A0DCC" w:rsidRPr="001A0DCC" w:rsidRDefault="001A0DCC" w:rsidP="001A0DCC">
      <w:pPr>
        <w:spacing w:line="276" w:lineRule="auto"/>
        <w:rPr>
          <w:rFonts w:ascii="Calibri" w:hAnsi="Calibri"/>
        </w:rPr>
      </w:pPr>
    </w:p>
    <w:p w14:paraId="335FAFA1" w14:textId="77777777" w:rsidR="001A0DCC" w:rsidRPr="001A0DCC" w:rsidRDefault="001A0DCC" w:rsidP="001A0DCC">
      <w:pPr>
        <w:spacing w:line="276" w:lineRule="auto"/>
        <w:rPr>
          <w:rFonts w:ascii="Calibri" w:hAnsi="Calibri"/>
          <w:b/>
          <w:bCs/>
          <w:sz w:val="28"/>
          <w:szCs w:val="28"/>
          <w:u w:val="single"/>
        </w:rPr>
      </w:pPr>
      <w:r w:rsidRPr="001A0DCC">
        <w:rPr>
          <w:rFonts w:ascii="Calibri" w:hAnsi="Calibri"/>
        </w:rPr>
        <w:br w:type="page"/>
      </w:r>
      <w:r w:rsidRPr="001A0DCC">
        <w:rPr>
          <w:rFonts w:ascii="Calibri" w:hAnsi="Calibri"/>
          <w:b/>
          <w:bCs/>
          <w:sz w:val="28"/>
          <w:szCs w:val="28"/>
          <w:u w:val="single"/>
        </w:rPr>
        <w:lastRenderedPageBreak/>
        <w:t>OUTLINE</w:t>
      </w:r>
    </w:p>
    <w:p w14:paraId="0AAD74FB" w14:textId="77777777" w:rsidR="001A0DCC" w:rsidRDefault="001A0DCC" w:rsidP="001A0DCC">
      <w:pPr>
        <w:spacing w:line="276" w:lineRule="auto"/>
        <w:rPr>
          <w:rFonts w:ascii="Calibri" w:hAnsi="Calibri"/>
          <w:b/>
          <w:bCs/>
          <w:i/>
          <w:iCs/>
        </w:rPr>
      </w:pPr>
    </w:p>
    <w:p w14:paraId="78E176C5" w14:textId="43B82698" w:rsidR="001A0DCC" w:rsidRPr="001A0DCC" w:rsidRDefault="001A0DCC" w:rsidP="001A0DCC">
      <w:pPr>
        <w:spacing w:line="276" w:lineRule="auto"/>
        <w:rPr>
          <w:rFonts w:ascii="Calibri" w:hAnsi="Calibri"/>
          <w:b/>
          <w:bCs/>
          <w:i/>
          <w:iCs/>
        </w:rPr>
      </w:pPr>
      <w:r w:rsidRPr="001A0DCC">
        <w:rPr>
          <w:rFonts w:ascii="Calibri" w:hAnsi="Calibri"/>
          <w:b/>
          <w:bCs/>
          <w:i/>
          <w:iCs/>
        </w:rPr>
        <w:t>GOD PROVIDES…</w:t>
      </w:r>
    </w:p>
    <w:p w14:paraId="7C96681C" w14:textId="77777777" w:rsidR="001A0DCC" w:rsidRPr="001A0DCC" w:rsidRDefault="001A0DCC" w:rsidP="001A0DCC">
      <w:pPr>
        <w:spacing w:line="276" w:lineRule="auto"/>
        <w:rPr>
          <w:rFonts w:ascii="Calibri" w:hAnsi="Calibri"/>
        </w:rPr>
      </w:pPr>
    </w:p>
    <w:p w14:paraId="312506D0" w14:textId="77777777" w:rsidR="001A0DCC" w:rsidRPr="001A0DCC" w:rsidRDefault="001A0DCC" w:rsidP="001A0DCC">
      <w:pPr>
        <w:spacing w:line="276" w:lineRule="auto"/>
        <w:rPr>
          <w:rFonts w:ascii="Calibri" w:hAnsi="Calibri"/>
          <w:b/>
          <w:bCs/>
        </w:rPr>
      </w:pPr>
      <w:r w:rsidRPr="001A0DCC">
        <w:rPr>
          <w:rFonts w:ascii="Calibri" w:hAnsi="Calibri"/>
          <w:b/>
          <w:bCs/>
        </w:rPr>
        <w:t>1. Unexpectedly</w:t>
      </w:r>
    </w:p>
    <w:p w14:paraId="74833127" w14:textId="77777777" w:rsidR="001A0DCC" w:rsidRPr="001A0DCC" w:rsidRDefault="001A0DCC" w:rsidP="001A0DCC">
      <w:pPr>
        <w:spacing w:line="276" w:lineRule="auto"/>
        <w:rPr>
          <w:rFonts w:ascii="Calibri" w:hAnsi="Calibri"/>
        </w:rPr>
      </w:pPr>
      <w:r w:rsidRPr="001A0DCC">
        <w:rPr>
          <w:rFonts w:ascii="Calibri" w:hAnsi="Calibri"/>
        </w:rPr>
        <w:t>“Then the whole community of Israel set out from Elim and journeyed into the wilderness of Sin, between Elim and Mount Sinai. They arrived there on the fifteenth day of the second month, one month after leaving the land of Egypt. There, too, the whole community of Israel complained about Moses and Aaron. ‘If only the Lord had killed us back in Egypt,’ they moaned. ‘There we sat around pots filled with meat and ate all the bread we wanted.’”</w:t>
      </w:r>
    </w:p>
    <w:p w14:paraId="68018BF8" w14:textId="77777777" w:rsidR="001A0DCC" w:rsidRPr="001A0DCC" w:rsidRDefault="001A0DCC" w:rsidP="001A0DCC">
      <w:pPr>
        <w:spacing w:line="276" w:lineRule="auto"/>
        <w:rPr>
          <w:rFonts w:ascii="Calibri" w:hAnsi="Calibri"/>
        </w:rPr>
      </w:pPr>
      <w:r w:rsidRPr="001A0DCC">
        <w:rPr>
          <w:rFonts w:ascii="Calibri" w:hAnsi="Calibri"/>
        </w:rPr>
        <w:t>Exodus 16:1-3 (NLT)</w:t>
      </w:r>
    </w:p>
    <w:p w14:paraId="1E638B07" w14:textId="77777777" w:rsidR="001A0DCC" w:rsidRPr="001A0DCC" w:rsidRDefault="001A0DCC" w:rsidP="001A0DCC">
      <w:pPr>
        <w:spacing w:line="276" w:lineRule="auto"/>
        <w:rPr>
          <w:rFonts w:ascii="Calibri" w:hAnsi="Calibri"/>
        </w:rPr>
      </w:pPr>
    </w:p>
    <w:p w14:paraId="6BD94E87" w14:textId="77777777" w:rsidR="001A0DCC" w:rsidRPr="001A0DCC" w:rsidRDefault="001A0DCC" w:rsidP="001A0DCC">
      <w:pPr>
        <w:spacing w:line="276" w:lineRule="auto"/>
        <w:rPr>
          <w:rFonts w:ascii="Calibri" w:hAnsi="Calibri"/>
          <w:b/>
          <w:bCs/>
        </w:rPr>
      </w:pPr>
      <w:r w:rsidRPr="001A0DCC">
        <w:rPr>
          <w:rFonts w:ascii="Calibri" w:hAnsi="Calibri"/>
          <w:b/>
          <w:bCs/>
        </w:rPr>
        <w:t>2. Supernaturally</w:t>
      </w:r>
    </w:p>
    <w:p w14:paraId="0AA679B9" w14:textId="77777777" w:rsidR="001A0DCC" w:rsidRPr="001A0DCC" w:rsidRDefault="001A0DCC" w:rsidP="001A0DCC">
      <w:pPr>
        <w:spacing w:line="276" w:lineRule="auto"/>
        <w:rPr>
          <w:rFonts w:ascii="Calibri" w:hAnsi="Calibri"/>
          <w:b/>
          <w:bCs/>
        </w:rPr>
      </w:pPr>
    </w:p>
    <w:p w14:paraId="2F98583E" w14:textId="77777777" w:rsidR="001A0DCC" w:rsidRPr="001A0DCC" w:rsidRDefault="001A0DCC" w:rsidP="001A0DCC">
      <w:pPr>
        <w:spacing w:line="276" w:lineRule="auto"/>
        <w:rPr>
          <w:rFonts w:ascii="Calibri" w:hAnsi="Calibri"/>
        </w:rPr>
      </w:pPr>
      <w:r w:rsidRPr="001A0DCC">
        <w:rPr>
          <w:rFonts w:ascii="Calibri" w:hAnsi="Calibri"/>
        </w:rPr>
        <w:t>“Then the Lord said to Moses, ‘I have heard the Israelites’ complaints. Now tell them, “In the evening you will have meat to eat, and in the morning you will have all the bread you want. Then you will know that I am the Lord your God.”’ That evening vast numbers of quail flew in and covered the camp. And the next morning the area around the camp was wet with dew. When the dew evaporated, a flaky substance as fine as frost blanketed the ground. The Israelites were puzzled when they saw it. ‘What is it?’ they asked each other. They had no idea what it was. And Moses told them, ‘It is the food the Lord has given you to eat. These are the Lord’s instructions: Each household should gather as much as it needs. Pick up two quarts for each person in your tent.’ So the people of Israel did as they were told. Some gathered a lot, some only a little. But when they measured it out, everyone had just enough. Those who gathered a lot had nothing left over, and those who gathered only a little had enough. Each family had just what it needed.”</w:t>
      </w:r>
    </w:p>
    <w:p w14:paraId="027E188C" w14:textId="77777777" w:rsidR="001A0DCC" w:rsidRPr="001A0DCC" w:rsidRDefault="001A0DCC" w:rsidP="001A0DCC">
      <w:pPr>
        <w:spacing w:line="276" w:lineRule="auto"/>
        <w:rPr>
          <w:rFonts w:ascii="Calibri" w:hAnsi="Calibri"/>
        </w:rPr>
      </w:pPr>
      <w:r w:rsidRPr="001A0DCC">
        <w:rPr>
          <w:rFonts w:ascii="Calibri" w:hAnsi="Calibri"/>
        </w:rPr>
        <w:t>Exodus 16:11-18 (NLT)</w:t>
      </w:r>
    </w:p>
    <w:p w14:paraId="3A80540E" w14:textId="77777777" w:rsidR="001A0DCC" w:rsidRPr="001A0DCC" w:rsidRDefault="001A0DCC" w:rsidP="001A0DCC">
      <w:pPr>
        <w:spacing w:line="276" w:lineRule="auto"/>
        <w:rPr>
          <w:rFonts w:ascii="Calibri" w:hAnsi="Calibri"/>
        </w:rPr>
      </w:pPr>
    </w:p>
    <w:p w14:paraId="68256278" w14:textId="77777777" w:rsidR="001A0DCC" w:rsidRPr="001A0DCC" w:rsidRDefault="001A0DCC" w:rsidP="001A0DCC">
      <w:pPr>
        <w:spacing w:line="276" w:lineRule="auto"/>
        <w:rPr>
          <w:rFonts w:ascii="Calibri" w:hAnsi="Calibri"/>
          <w:b/>
          <w:bCs/>
        </w:rPr>
      </w:pPr>
      <w:r w:rsidRPr="001A0DCC">
        <w:rPr>
          <w:rFonts w:ascii="Calibri" w:hAnsi="Calibri"/>
          <w:b/>
          <w:bCs/>
        </w:rPr>
        <w:t>3. Daily</w:t>
      </w:r>
    </w:p>
    <w:p w14:paraId="7D3F8E13" w14:textId="77777777" w:rsidR="001A0DCC" w:rsidRPr="001A0DCC" w:rsidRDefault="001A0DCC" w:rsidP="001A0DCC">
      <w:pPr>
        <w:spacing w:line="276" w:lineRule="auto"/>
        <w:rPr>
          <w:rFonts w:ascii="Calibri" w:hAnsi="Calibri"/>
          <w:b/>
          <w:bCs/>
        </w:rPr>
      </w:pPr>
    </w:p>
    <w:p w14:paraId="0A3A721B" w14:textId="77777777" w:rsidR="001A0DCC" w:rsidRPr="001A0DCC" w:rsidRDefault="001A0DCC" w:rsidP="001A0DCC">
      <w:pPr>
        <w:spacing w:line="276" w:lineRule="auto"/>
        <w:rPr>
          <w:rFonts w:ascii="Calibri" w:hAnsi="Calibri"/>
        </w:rPr>
      </w:pPr>
      <w:r w:rsidRPr="001A0DCC">
        <w:rPr>
          <w:rFonts w:ascii="Calibri" w:hAnsi="Calibri"/>
        </w:rPr>
        <w:t>“Then Moses told them, ‘Do not keep any of it until morning.’ But some of them didn’t listen and kept some of it until morning. But by then it was full of maggots and had a terrible smell. Moses was very angry with them. After this the people gathered the food morning by morning, each family according to its need. And as the sun became hot, the flakes they had not picked up melted and disappeared. On the sixth day, they gathered twice as much as usual—four quarts for each person instead of two. Then all the leaders of the community came and asked Moses for an explanation.”</w:t>
      </w:r>
    </w:p>
    <w:p w14:paraId="12E548F9" w14:textId="28A10135" w:rsidR="009D7446" w:rsidRPr="00DC760B" w:rsidRDefault="001A0DCC" w:rsidP="009E4AB7">
      <w:pPr>
        <w:spacing w:line="276" w:lineRule="auto"/>
        <w:rPr>
          <w:rFonts w:ascii="Calibri" w:hAnsi="Calibri"/>
        </w:rPr>
      </w:pPr>
      <w:r w:rsidRPr="001A0DCC">
        <w:rPr>
          <w:rFonts w:ascii="Calibri" w:hAnsi="Calibri"/>
        </w:rPr>
        <w:lastRenderedPageBreak/>
        <w:t>Exodus 16:19-22 (NLT)</w:t>
      </w: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70CCA" w14:textId="77777777" w:rsidR="00D71FAC" w:rsidRDefault="00D71FAC">
      <w:r>
        <w:separator/>
      </w:r>
    </w:p>
  </w:endnote>
  <w:endnote w:type="continuationSeparator" w:id="0">
    <w:p w14:paraId="247BB25E" w14:textId="77777777" w:rsidR="00D71FAC" w:rsidRDefault="00D71FAC">
      <w:r>
        <w:continuationSeparator/>
      </w:r>
    </w:p>
  </w:endnote>
  <w:endnote w:type="continuationNotice" w:id="1">
    <w:p w14:paraId="35245CF1" w14:textId="77777777" w:rsidR="00D71FAC" w:rsidRDefault="00D71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altName w:val="Courier New"/>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DF21" w14:textId="77777777" w:rsidR="004506B5" w:rsidRDefault="00450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6B36D539" w:rsidR="000D064C" w:rsidRPr="00E001F4" w:rsidRDefault="00A11D21" w:rsidP="00A11D21">
    <w:pPr>
      <w:pStyle w:val="Footer"/>
      <w:rPr>
        <w:rFonts w:ascii="Calibri" w:hAnsi="Calibri"/>
      </w:rPr>
    </w:pPr>
    <w:r>
      <w:rPr>
        <w:rFonts w:ascii="Calibri" w:hAnsi="Calibri"/>
        <w:b/>
        <w:bCs/>
      </w:rPr>
      <w:tab/>
    </w:r>
    <w:r w:rsidR="009A7C86">
      <w:rPr>
        <w:rFonts w:ascii="Calibri" w:hAnsi="Calibri"/>
        <w:b/>
        <w:bCs/>
      </w:rPr>
      <w:t>Brand New Day</w:t>
    </w:r>
    <w:r w:rsidR="000D064C" w:rsidRPr="00E001F4">
      <w:rPr>
        <w:rFonts w:ascii="Calibri" w:hAnsi="Calibri"/>
        <w:b/>
        <w:bCs/>
      </w:rPr>
      <w:t>—</w:t>
    </w:r>
    <w:r w:rsidR="001A0DCC">
      <w:rPr>
        <w:rFonts w:ascii="Calibri" w:hAnsi="Calibri"/>
        <w:b/>
        <w:bCs/>
      </w:rPr>
      <w:t>What Is It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96FFF" w14:textId="77777777" w:rsidR="004506B5" w:rsidRDefault="00450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8BB58" w14:textId="77777777" w:rsidR="00D71FAC" w:rsidRDefault="00D71FAC">
      <w:r>
        <w:separator/>
      </w:r>
    </w:p>
  </w:footnote>
  <w:footnote w:type="continuationSeparator" w:id="0">
    <w:p w14:paraId="5DF09E00" w14:textId="77777777" w:rsidR="00D71FAC" w:rsidRDefault="00D71FAC">
      <w:r>
        <w:continuationSeparator/>
      </w:r>
    </w:p>
  </w:footnote>
  <w:footnote w:type="continuationNotice" w:id="1">
    <w:p w14:paraId="22D607CB" w14:textId="77777777" w:rsidR="00D71FAC" w:rsidRDefault="00D71F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92635"/>
    <w:rsid w:val="00095757"/>
    <w:rsid w:val="000966E0"/>
    <w:rsid w:val="000A14EA"/>
    <w:rsid w:val="000A5122"/>
    <w:rsid w:val="000B2068"/>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0DCC"/>
    <w:rsid w:val="001A2F4C"/>
    <w:rsid w:val="001A3BD3"/>
    <w:rsid w:val="001A4038"/>
    <w:rsid w:val="001C6DAF"/>
    <w:rsid w:val="001E3993"/>
    <w:rsid w:val="001F2E97"/>
    <w:rsid w:val="001F736C"/>
    <w:rsid w:val="002252B6"/>
    <w:rsid w:val="002255D9"/>
    <w:rsid w:val="002358DC"/>
    <w:rsid w:val="00236AB3"/>
    <w:rsid w:val="00255946"/>
    <w:rsid w:val="00271B7B"/>
    <w:rsid w:val="00274BB9"/>
    <w:rsid w:val="0028034F"/>
    <w:rsid w:val="00285843"/>
    <w:rsid w:val="00290511"/>
    <w:rsid w:val="002A27F0"/>
    <w:rsid w:val="002B71A4"/>
    <w:rsid w:val="002B7D3B"/>
    <w:rsid w:val="002B7DA4"/>
    <w:rsid w:val="002C6F20"/>
    <w:rsid w:val="002D0F76"/>
    <w:rsid w:val="002D3E02"/>
    <w:rsid w:val="002D5D19"/>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20F9"/>
    <w:rsid w:val="00436846"/>
    <w:rsid w:val="00440449"/>
    <w:rsid w:val="00442464"/>
    <w:rsid w:val="00447886"/>
    <w:rsid w:val="004506B5"/>
    <w:rsid w:val="004511A1"/>
    <w:rsid w:val="00463090"/>
    <w:rsid w:val="004816A2"/>
    <w:rsid w:val="004A349B"/>
    <w:rsid w:val="004A73C5"/>
    <w:rsid w:val="004B20E1"/>
    <w:rsid w:val="004B25B5"/>
    <w:rsid w:val="004B7782"/>
    <w:rsid w:val="004C3050"/>
    <w:rsid w:val="004C5E5A"/>
    <w:rsid w:val="004D1C32"/>
    <w:rsid w:val="004E7372"/>
    <w:rsid w:val="004F6027"/>
    <w:rsid w:val="004F7185"/>
    <w:rsid w:val="00504A84"/>
    <w:rsid w:val="005135BB"/>
    <w:rsid w:val="00514E43"/>
    <w:rsid w:val="00521FAA"/>
    <w:rsid w:val="005250E7"/>
    <w:rsid w:val="005352F3"/>
    <w:rsid w:val="00554E4A"/>
    <w:rsid w:val="0057422B"/>
    <w:rsid w:val="00582FFE"/>
    <w:rsid w:val="00585F84"/>
    <w:rsid w:val="005922EB"/>
    <w:rsid w:val="005B2103"/>
    <w:rsid w:val="005B43AA"/>
    <w:rsid w:val="005B5A7B"/>
    <w:rsid w:val="005C25AD"/>
    <w:rsid w:val="005D45B6"/>
    <w:rsid w:val="005E1B8C"/>
    <w:rsid w:val="005E3D64"/>
    <w:rsid w:val="005E7A87"/>
    <w:rsid w:val="005F4BB8"/>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255D"/>
    <w:rsid w:val="006E4F39"/>
    <w:rsid w:val="006E77E6"/>
    <w:rsid w:val="00702914"/>
    <w:rsid w:val="00747240"/>
    <w:rsid w:val="007630E7"/>
    <w:rsid w:val="00791189"/>
    <w:rsid w:val="007960BA"/>
    <w:rsid w:val="007A6325"/>
    <w:rsid w:val="007C5C95"/>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A7C86"/>
    <w:rsid w:val="009B0874"/>
    <w:rsid w:val="009B1AFB"/>
    <w:rsid w:val="009B35B5"/>
    <w:rsid w:val="009B408E"/>
    <w:rsid w:val="009B5711"/>
    <w:rsid w:val="009B579B"/>
    <w:rsid w:val="009B66A5"/>
    <w:rsid w:val="009B6985"/>
    <w:rsid w:val="009D293D"/>
    <w:rsid w:val="009D7446"/>
    <w:rsid w:val="009E04CE"/>
    <w:rsid w:val="009E351E"/>
    <w:rsid w:val="009E4AB7"/>
    <w:rsid w:val="009E5D50"/>
    <w:rsid w:val="009F6672"/>
    <w:rsid w:val="00A036D1"/>
    <w:rsid w:val="00A0763F"/>
    <w:rsid w:val="00A11D21"/>
    <w:rsid w:val="00A43A90"/>
    <w:rsid w:val="00A51274"/>
    <w:rsid w:val="00A51B63"/>
    <w:rsid w:val="00A64FC4"/>
    <w:rsid w:val="00A83591"/>
    <w:rsid w:val="00A837B0"/>
    <w:rsid w:val="00A93495"/>
    <w:rsid w:val="00AA5ED6"/>
    <w:rsid w:val="00AB0DA9"/>
    <w:rsid w:val="00AB12C5"/>
    <w:rsid w:val="00AB1F6A"/>
    <w:rsid w:val="00AC1B83"/>
    <w:rsid w:val="00AD59D2"/>
    <w:rsid w:val="00AF468A"/>
    <w:rsid w:val="00B03B8B"/>
    <w:rsid w:val="00B10327"/>
    <w:rsid w:val="00B158DB"/>
    <w:rsid w:val="00B3092B"/>
    <w:rsid w:val="00B40364"/>
    <w:rsid w:val="00B47A64"/>
    <w:rsid w:val="00B56A4D"/>
    <w:rsid w:val="00B604D0"/>
    <w:rsid w:val="00B80AA5"/>
    <w:rsid w:val="00B92770"/>
    <w:rsid w:val="00B940D4"/>
    <w:rsid w:val="00BA7A74"/>
    <w:rsid w:val="00BC10B4"/>
    <w:rsid w:val="00BD145D"/>
    <w:rsid w:val="00BD21E1"/>
    <w:rsid w:val="00BD63AF"/>
    <w:rsid w:val="00BE35BE"/>
    <w:rsid w:val="00BF7F06"/>
    <w:rsid w:val="00C01D01"/>
    <w:rsid w:val="00C05F36"/>
    <w:rsid w:val="00C133CA"/>
    <w:rsid w:val="00C21AF8"/>
    <w:rsid w:val="00C251B8"/>
    <w:rsid w:val="00C3572D"/>
    <w:rsid w:val="00C64E5E"/>
    <w:rsid w:val="00C67DA9"/>
    <w:rsid w:val="00C80B1C"/>
    <w:rsid w:val="00C86674"/>
    <w:rsid w:val="00CB2F64"/>
    <w:rsid w:val="00CC7FC1"/>
    <w:rsid w:val="00CD108B"/>
    <w:rsid w:val="00CE52CA"/>
    <w:rsid w:val="00CE6359"/>
    <w:rsid w:val="00CF45D3"/>
    <w:rsid w:val="00CF7248"/>
    <w:rsid w:val="00D11764"/>
    <w:rsid w:val="00D17448"/>
    <w:rsid w:val="00D17D5C"/>
    <w:rsid w:val="00D2027F"/>
    <w:rsid w:val="00D21495"/>
    <w:rsid w:val="00D220DB"/>
    <w:rsid w:val="00D22877"/>
    <w:rsid w:val="00D22EE5"/>
    <w:rsid w:val="00D24292"/>
    <w:rsid w:val="00D3614E"/>
    <w:rsid w:val="00D373B7"/>
    <w:rsid w:val="00D44685"/>
    <w:rsid w:val="00D44E7D"/>
    <w:rsid w:val="00D46BAD"/>
    <w:rsid w:val="00D53D66"/>
    <w:rsid w:val="00D6624D"/>
    <w:rsid w:val="00D71FAC"/>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2D8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B34E6"/>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61</TotalTime>
  <Pages>14</Pages>
  <Words>4366</Words>
  <Characters>24889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29197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2023-01-17T21:10:00Z</cp:lastPrinted>
  <dcterms:created xsi:type="dcterms:W3CDTF">2023-05-31T20:31:00Z</dcterms:created>
  <dcterms:modified xsi:type="dcterms:W3CDTF">2023-06-01T21:18:00Z</dcterms:modified>
  <cp:category/>
</cp:coreProperties>
</file>